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591CB7" w14:textId="51167118" w:rsidR="003A0F98" w:rsidRPr="00E04EE1" w:rsidRDefault="006C24CA" w:rsidP="003A0F98">
      <w:pPr>
        <w:pStyle w:val="BasistekstSURF"/>
      </w:pPr>
      <w:r w:rsidRPr="00EB6F4B">
        <w:rPr>
          <w:rFonts w:ascii="General Sans Semibold" w:eastAsia="Times New Roman" w:hAnsi="General Sans Semibold" w:cs="General Sans Semibold"/>
          <w:noProof/>
          <w:color w:val="auto"/>
          <w:sz w:val="22"/>
          <w:szCs w:val="22"/>
          <w14:ligatures w14:val="none"/>
        </w:rPr>
        <w:drawing>
          <wp:anchor distT="0" distB="0" distL="114300" distR="114300" simplePos="0" relativeHeight="251661312" behindDoc="1" locked="0" layoutInCell="1" allowOverlap="1" wp14:anchorId="101F67EE" wp14:editId="19553199">
            <wp:simplePos x="0" y="0"/>
            <wp:positionH relativeFrom="column">
              <wp:posOffset>3175</wp:posOffset>
            </wp:positionH>
            <wp:positionV relativeFrom="paragraph">
              <wp:posOffset>399143</wp:posOffset>
            </wp:positionV>
            <wp:extent cx="5399405" cy="5399405"/>
            <wp:effectExtent l="0" t="0" r="0" b="0"/>
            <wp:wrapTight wrapText="bothSides">
              <wp:wrapPolygon edited="0">
                <wp:start x="0" y="0"/>
                <wp:lineTo x="0" y="21542"/>
                <wp:lineTo x="21542" y="21542"/>
                <wp:lineTo x="21542" y="0"/>
                <wp:lineTo x="0" y="0"/>
              </wp:wrapPolygon>
            </wp:wrapTight>
            <wp:docPr id="3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" r="1" b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539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40FCC" w14:textId="2C01834A" w:rsidR="00F02A28" w:rsidRDefault="00F02A28" w:rsidP="003A0F98">
      <w:pPr>
        <w:pStyle w:val="BasistekstSURF"/>
      </w:pPr>
    </w:p>
    <w:tbl>
      <w:tblPr>
        <w:tblStyle w:val="TableGrid"/>
        <w:tblpPr w:leftFromText="180" w:rightFromText="180" w:vertAnchor="text" w:horzAnchor="margin" w:tblpY="4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59"/>
      </w:tblGrid>
      <w:tr w:rsidR="00F02A28" w:rsidRPr="00E04EE1" w14:paraId="253178EB" w14:textId="77777777" w:rsidTr="006C24CA">
        <w:trPr>
          <w:trHeight w:val="929"/>
        </w:trPr>
        <w:tc>
          <w:tcPr>
            <w:tcW w:w="8659" w:type="dxa"/>
          </w:tcPr>
          <w:p w14:paraId="707DCD14" w14:textId="00878CDD" w:rsidR="00F02A28" w:rsidRPr="006A0FA8" w:rsidRDefault="00EB6F4B" w:rsidP="00F02A28">
            <w:pPr>
              <w:pStyle w:val="TitelSURF"/>
            </w:pPr>
            <w:r>
              <w:t>Format activiteitenplan</w:t>
            </w:r>
          </w:p>
        </w:tc>
      </w:tr>
      <w:tr w:rsidR="00F02A28" w:rsidRPr="00E04EE1" w14:paraId="1B414D16" w14:textId="77777777" w:rsidTr="006C24CA">
        <w:tc>
          <w:tcPr>
            <w:tcW w:w="8659" w:type="dxa"/>
          </w:tcPr>
          <w:p w14:paraId="75F8A490" w14:textId="2BD65001" w:rsidR="00F02A28" w:rsidRPr="004D0D6F" w:rsidRDefault="00F02A28" w:rsidP="00F02A28">
            <w:pPr>
              <w:spacing w:before="182"/>
              <w:rPr>
                <w:rFonts w:ascii="COOPER LIGHT BT" w:hAnsi="COOPER LIGHT BT"/>
                <w:color w:val="231F20"/>
                <w:spacing w:val="-2"/>
                <w:sz w:val="38"/>
              </w:rPr>
            </w:pPr>
            <w:r w:rsidRPr="004D0D6F">
              <w:rPr>
                <w:rFonts w:ascii="COOPER LIGHT BT" w:hAnsi="COOPER LIGHT BT"/>
                <w:color w:val="231F20"/>
                <w:sz w:val="38"/>
              </w:rPr>
              <w:t>[Naam</w:t>
            </w:r>
            <w:r w:rsidRPr="004D0D6F">
              <w:rPr>
                <w:rFonts w:ascii="COOPER LIGHT BT" w:hAnsi="COOPER LIGHT BT"/>
                <w:color w:val="231F20"/>
                <w:spacing w:val="-4"/>
                <w:sz w:val="38"/>
              </w:rPr>
              <w:t xml:space="preserve"> </w:t>
            </w:r>
            <w:r w:rsidRPr="004D0D6F">
              <w:rPr>
                <w:rFonts w:ascii="COOPER LIGHT BT" w:hAnsi="COOPER LIGHT BT"/>
                <w:color w:val="231F20"/>
                <w:sz w:val="38"/>
              </w:rPr>
              <w:t>mbo</w:t>
            </w:r>
            <w:r w:rsidRPr="004D0D6F">
              <w:rPr>
                <w:rFonts w:ascii="COOPER LIGHT BT" w:hAnsi="COOPER LIGHT BT"/>
                <w:color w:val="231F20"/>
                <w:spacing w:val="-4"/>
                <w:sz w:val="38"/>
              </w:rPr>
              <w:t xml:space="preserve"> </w:t>
            </w:r>
            <w:r w:rsidRPr="004D0D6F">
              <w:rPr>
                <w:rFonts w:ascii="COOPER LIGHT BT" w:hAnsi="COOPER LIGHT BT"/>
                <w:color w:val="231F20"/>
                <w:spacing w:val="-2"/>
                <w:sz w:val="38"/>
              </w:rPr>
              <w:t>instelling]</w:t>
            </w:r>
          </w:p>
          <w:p w14:paraId="233AA10E" w14:textId="09085BAB" w:rsidR="00F02A28" w:rsidRPr="004D0D6F" w:rsidRDefault="00F02A28" w:rsidP="004D0D6F">
            <w:pPr>
              <w:spacing w:before="182"/>
              <w:rPr>
                <w:rFonts w:ascii="COOPER LIGHT BT" w:hAnsi="COOPER LIGHT BT"/>
                <w:sz w:val="38"/>
              </w:rPr>
            </w:pPr>
            <w:r w:rsidRPr="004D0D6F">
              <w:rPr>
                <w:rFonts w:ascii="COOPER LIGHT BT" w:hAnsi="COOPER LIGHT BT"/>
                <w:color w:val="231F20"/>
                <w:spacing w:val="-2"/>
                <w:sz w:val="38"/>
              </w:rPr>
              <w:t>Versie 1.0</w:t>
            </w:r>
          </w:p>
        </w:tc>
      </w:tr>
    </w:tbl>
    <w:p w14:paraId="1513F366" w14:textId="1B1AC06F" w:rsidR="006A0FA8" w:rsidRPr="00E04EE1" w:rsidRDefault="006A0FA8" w:rsidP="003A0F98">
      <w:pPr>
        <w:pStyle w:val="BasistekstSURF"/>
      </w:pPr>
    </w:p>
    <w:p w14:paraId="13787834" w14:textId="5A37C559" w:rsidR="003A0F98" w:rsidRPr="00E04EE1" w:rsidRDefault="003A0F98" w:rsidP="003A0F98">
      <w:pPr>
        <w:pStyle w:val="BasistekstSURF"/>
      </w:pPr>
    </w:p>
    <w:p w14:paraId="4B6956F4" w14:textId="234A7B46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0F2D7A26" w14:textId="259A73A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435A444" w14:textId="1A3D98FB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0E4074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2FDA857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4F34DF6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146C01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070F680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A1483F1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84B1314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1C619BE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D6015B6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BB7417D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4FE604C9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66D5DB2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DEFFE67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C2A05FE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64608E3B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5121809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5855335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2F668763" w14:textId="77777777" w:rsidR="00CB2517" w:rsidRDefault="00CB2517" w:rsidP="00CB2517">
      <w:pPr>
        <w:ind w:left="737"/>
        <w:rPr>
          <w:rFonts w:ascii="General Sans" w:hAnsi="General Sans"/>
          <w:color w:val="231F20"/>
        </w:rPr>
      </w:pPr>
    </w:p>
    <w:p w14:paraId="0FBCC106" w14:textId="77777777" w:rsidR="00813DE7" w:rsidRDefault="00813DE7" w:rsidP="00CB2517">
      <w:pPr>
        <w:ind w:left="737"/>
        <w:rPr>
          <w:rFonts w:ascii="General Sans" w:hAnsi="General Sans"/>
          <w:color w:val="231F20"/>
        </w:rPr>
      </w:pPr>
    </w:p>
    <w:p w14:paraId="2B7C9A2D" w14:textId="77777777" w:rsidR="00813DE7" w:rsidRPr="00E04EE1" w:rsidRDefault="00813DE7" w:rsidP="00CB2517">
      <w:pPr>
        <w:ind w:left="737"/>
        <w:rPr>
          <w:rFonts w:ascii="General Sans" w:hAnsi="General Sans"/>
          <w:color w:val="231F20"/>
        </w:rPr>
      </w:pPr>
    </w:p>
    <w:p w14:paraId="3336D8C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83B50D4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EC5C7B2" w14:textId="77777777" w:rsidR="00CB2517" w:rsidRDefault="00CB2517" w:rsidP="00CB2517">
      <w:pPr>
        <w:ind w:left="737"/>
        <w:rPr>
          <w:rFonts w:ascii="General Sans" w:hAnsi="General Sans"/>
          <w:color w:val="231F20"/>
        </w:rPr>
      </w:pPr>
    </w:p>
    <w:p w14:paraId="11544B90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24267FC9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67E48C1F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4C4A3826" w14:textId="77777777" w:rsidR="00044417" w:rsidRPr="00E04EE1" w:rsidRDefault="00044417" w:rsidP="00CB2517">
      <w:pPr>
        <w:ind w:left="737"/>
        <w:rPr>
          <w:rFonts w:ascii="General Sans" w:hAnsi="General Sans"/>
          <w:color w:val="231F20"/>
        </w:rPr>
      </w:pPr>
    </w:p>
    <w:p w14:paraId="6F967D15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7CAB98E" w14:textId="5B65E95B" w:rsidR="00CB2517" w:rsidRPr="00E04EE1" w:rsidRDefault="00EB6F4B" w:rsidP="006A0FA8">
      <w:pPr>
        <w:rPr>
          <w:rFonts w:ascii="General Sans" w:hAnsi="General Sans"/>
          <w:w w:val="105"/>
        </w:rPr>
      </w:pPr>
      <w:r>
        <w:t>Activiteitenplan</w:t>
      </w:r>
      <w:r w:rsidR="00CB2517" w:rsidRPr="00E04EE1">
        <w:t xml:space="preserve"> OKE</w:t>
      </w:r>
      <w:r w:rsidR="00CB2517" w:rsidRPr="00CB2517">
        <w:rPr>
          <w:rFonts w:ascii="General Sans" w:hAnsi="General Sans"/>
          <w:noProof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4994B46" wp14:editId="47E98C87">
                <wp:simplePos x="0" y="0"/>
                <wp:positionH relativeFrom="page">
                  <wp:posOffset>917994</wp:posOffset>
                </wp:positionH>
                <wp:positionV relativeFrom="paragraph">
                  <wp:posOffset>314234</wp:posOffset>
                </wp:positionV>
                <wp:extent cx="709930" cy="225425"/>
                <wp:effectExtent l="0" t="0" r="0" b="0"/>
                <wp:wrapTopAndBottom/>
                <wp:docPr id="16" name="Graphic 16">
                  <a:hlinkClick xmlns:a="http://schemas.openxmlformats.org/drawingml/2006/main" r:id="rId1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9930" cy="225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9930" h="225425">
                              <a:moveTo>
                                <a:pt x="111023" y="130060"/>
                              </a:moveTo>
                              <a:lnTo>
                                <a:pt x="97218" y="123063"/>
                              </a:lnTo>
                              <a:lnTo>
                                <a:pt x="94551" y="129463"/>
                              </a:lnTo>
                              <a:lnTo>
                                <a:pt x="89954" y="132664"/>
                              </a:lnTo>
                              <a:lnTo>
                                <a:pt x="78486" y="132664"/>
                              </a:lnTo>
                              <a:lnTo>
                                <a:pt x="74752" y="130860"/>
                              </a:lnTo>
                              <a:lnTo>
                                <a:pt x="69684" y="123659"/>
                              </a:lnTo>
                              <a:lnTo>
                                <a:pt x="68414" y="118859"/>
                              </a:lnTo>
                              <a:lnTo>
                                <a:pt x="68414" y="99656"/>
                              </a:lnTo>
                              <a:lnTo>
                                <a:pt x="73418" y="93052"/>
                              </a:lnTo>
                              <a:lnTo>
                                <a:pt x="85420" y="93052"/>
                              </a:lnTo>
                              <a:lnTo>
                                <a:pt x="87579" y="93726"/>
                              </a:lnTo>
                              <a:lnTo>
                                <a:pt x="92252" y="96393"/>
                              </a:lnTo>
                              <a:lnTo>
                                <a:pt x="94221" y="98729"/>
                              </a:lnTo>
                              <a:lnTo>
                                <a:pt x="95605" y="101625"/>
                              </a:lnTo>
                              <a:lnTo>
                                <a:pt x="95732" y="101866"/>
                              </a:lnTo>
                              <a:lnTo>
                                <a:pt x="95821" y="102057"/>
                              </a:lnTo>
                              <a:lnTo>
                                <a:pt x="110820" y="94259"/>
                              </a:lnTo>
                              <a:lnTo>
                                <a:pt x="109931" y="93052"/>
                              </a:lnTo>
                              <a:lnTo>
                                <a:pt x="105587" y="87172"/>
                              </a:lnTo>
                              <a:lnTo>
                                <a:pt x="98869" y="82105"/>
                              </a:lnTo>
                              <a:lnTo>
                                <a:pt x="90678" y="79070"/>
                              </a:lnTo>
                              <a:lnTo>
                                <a:pt x="81013" y="78054"/>
                              </a:lnTo>
                              <a:lnTo>
                                <a:pt x="71551" y="78054"/>
                              </a:lnTo>
                              <a:lnTo>
                                <a:pt x="48209" y="112864"/>
                              </a:lnTo>
                              <a:lnTo>
                                <a:pt x="48780" y="120611"/>
                              </a:lnTo>
                              <a:lnTo>
                                <a:pt x="81622" y="147675"/>
                              </a:lnTo>
                              <a:lnTo>
                                <a:pt x="87884" y="147675"/>
                              </a:lnTo>
                              <a:lnTo>
                                <a:pt x="93624" y="146100"/>
                              </a:lnTo>
                              <a:lnTo>
                                <a:pt x="104025" y="139839"/>
                              </a:lnTo>
                              <a:lnTo>
                                <a:pt x="108089" y="135534"/>
                              </a:lnTo>
                              <a:lnTo>
                                <a:pt x="109626" y="132664"/>
                              </a:lnTo>
                              <a:lnTo>
                                <a:pt x="111023" y="130060"/>
                              </a:lnTo>
                              <a:close/>
                            </a:path>
                            <a:path w="709930" h="225425">
                              <a:moveTo>
                                <a:pt x="175831" y="130060"/>
                              </a:moveTo>
                              <a:lnTo>
                                <a:pt x="161836" y="123063"/>
                              </a:lnTo>
                              <a:lnTo>
                                <a:pt x="159169" y="129463"/>
                              </a:lnTo>
                              <a:lnTo>
                                <a:pt x="154559" y="132664"/>
                              </a:lnTo>
                              <a:lnTo>
                                <a:pt x="143090" y="132664"/>
                              </a:lnTo>
                              <a:lnTo>
                                <a:pt x="139357" y="130860"/>
                              </a:lnTo>
                              <a:lnTo>
                                <a:pt x="134289" y="123659"/>
                              </a:lnTo>
                              <a:lnTo>
                                <a:pt x="133032" y="118859"/>
                              </a:lnTo>
                              <a:lnTo>
                                <a:pt x="133032" y="99656"/>
                              </a:lnTo>
                              <a:lnTo>
                                <a:pt x="138023" y="93052"/>
                              </a:lnTo>
                              <a:lnTo>
                                <a:pt x="150164" y="93052"/>
                              </a:lnTo>
                              <a:lnTo>
                                <a:pt x="152400" y="93726"/>
                              </a:lnTo>
                              <a:lnTo>
                                <a:pt x="157060" y="96393"/>
                              </a:lnTo>
                              <a:lnTo>
                                <a:pt x="159029" y="98729"/>
                              </a:lnTo>
                              <a:lnTo>
                                <a:pt x="160413" y="101625"/>
                              </a:lnTo>
                              <a:lnTo>
                                <a:pt x="160540" y="101866"/>
                              </a:lnTo>
                              <a:lnTo>
                                <a:pt x="160629" y="102057"/>
                              </a:lnTo>
                              <a:lnTo>
                                <a:pt x="175437" y="94259"/>
                              </a:lnTo>
                              <a:lnTo>
                                <a:pt x="174561" y="93052"/>
                              </a:lnTo>
                              <a:lnTo>
                                <a:pt x="170281" y="87172"/>
                              </a:lnTo>
                              <a:lnTo>
                                <a:pt x="163639" y="82105"/>
                              </a:lnTo>
                              <a:lnTo>
                                <a:pt x="155486" y="79070"/>
                              </a:lnTo>
                              <a:lnTo>
                                <a:pt x="145834" y="78054"/>
                              </a:lnTo>
                              <a:lnTo>
                                <a:pt x="136359" y="78054"/>
                              </a:lnTo>
                              <a:lnTo>
                                <a:pt x="113030" y="112864"/>
                              </a:lnTo>
                              <a:lnTo>
                                <a:pt x="113601" y="120611"/>
                              </a:lnTo>
                              <a:lnTo>
                                <a:pt x="146431" y="147675"/>
                              </a:lnTo>
                              <a:lnTo>
                                <a:pt x="152565" y="147675"/>
                              </a:lnTo>
                              <a:lnTo>
                                <a:pt x="158229" y="146100"/>
                              </a:lnTo>
                              <a:lnTo>
                                <a:pt x="168630" y="139839"/>
                              </a:lnTo>
                              <a:lnTo>
                                <a:pt x="172770" y="135534"/>
                              </a:lnTo>
                              <a:lnTo>
                                <a:pt x="174371" y="132664"/>
                              </a:lnTo>
                              <a:lnTo>
                                <a:pt x="175831" y="130060"/>
                              </a:lnTo>
                              <a:close/>
                            </a:path>
                            <a:path w="709930" h="225425">
                              <a:moveTo>
                                <a:pt x="224053" y="112864"/>
                              </a:moveTo>
                              <a:lnTo>
                                <a:pt x="215988" y="70154"/>
                              </a:lnTo>
                              <a:lnTo>
                                <a:pt x="215874" y="69811"/>
                              </a:lnTo>
                              <a:lnTo>
                                <a:pt x="211264" y="59880"/>
                              </a:lnTo>
                              <a:lnTo>
                                <a:pt x="205828" y="50723"/>
                              </a:lnTo>
                              <a:lnTo>
                                <a:pt x="205740" y="50571"/>
                              </a:lnTo>
                              <a:lnTo>
                                <a:pt x="203847" y="48018"/>
                              </a:lnTo>
                              <a:lnTo>
                                <a:pt x="203847" y="112864"/>
                              </a:lnTo>
                              <a:lnTo>
                                <a:pt x="202374" y="129463"/>
                              </a:lnTo>
                              <a:lnTo>
                                <a:pt x="177634" y="177076"/>
                              </a:lnTo>
                              <a:lnTo>
                                <a:pt x="138379" y="200406"/>
                              </a:lnTo>
                              <a:lnTo>
                                <a:pt x="112217" y="204279"/>
                              </a:lnTo>
                              <a:lnTo>
                                <a:pt x="103212" y="203847"/>
                              </a:lnTo>
                              <a:lnTo>
                                <a:pt x="61658" y="188937"/>
                              </a:lnTo>
                              <a:lnTo>
                                <a:pt x="31242" y="155702"/>
                              </a:lnTo>
                              <a:lnTo>
                                <a:pt x="20205" y="112864"/>
                              </a:lnTo>
                              <a:lnTo>
                                <a:pt x="20574" y="105283"/>
                              </a:lnTo>
                              <a:lnTo>
                                <a:pt x="35928" y="62077"/>
                              </a:lnTo>
                              <a:lnTo>
                                <a:pt x="76771" y="27800"/>
                              </a:lnTo>
                              <a:lnTo>
                                <a:pt x="112217" y="21043"/>
                              </a:lnTo>
                              <a:lnTo>
                                <a:pt x="130543" y="22733"/>
                              </a:lnTo>
                              <a:lnTo>
                                <a:pt x="177241" y="48044"/>
                              </a:lnTo>
                              <a:lnTo>
                                <a:pt x="200012" y="86080"/>
                              </a:lnTo>
                              <a:lnTo>
                                <a:pt x="202018" y="94259"/>
                              </a:lnTo>
                              <a:lnTo>
                                <a:pt x="202145" y="94754"/>
                              </a:lnTo>
                              <a:lnTo>
                                <a:pt x="203415" y="103682"/>
                              </a:lnTo>
                              <a:lnTo>
                                <a:pt x="203847" y="112864"/>
                              </a:lnTo>
                              <a:lnTo>
                                <a:pt x="203847" y="48018"/>
                              </a:lnTo>
                              <a:lnTo>
                                <a:pt x="176593" y="21043"/>
                              </a:lnTo>
                              <a:lnTo>
                                <a:pt x="134454" y="2895"/>
                              </a:lnTo>
                              <a:lnTo>
                                <a:pt x="111823" y="838"/>
                              </a:lnTo>
                              <a:lnTo>
                                <a:pt x="89382" y="2895"/>
                              </a:lnTo>
                              <a:lnTo>
                                <a:pt x="49999" y="19291"/>
                              </a:lnTo>
                              <a:lnTo>
                                <a:pt x="19037" y="50571"/>
                              </a:lnTo>
                              <a:lnTo>
                                <a:pt x="2222" y="90678"/>
                              </a:lnTo>
                              <a:lnTo>
                                <a:pt x="0" y="112864"/>
                              </a:lnTo>
                              <a:lnTo>
                                <a:pt x="279" y="118859"/>
                              </a:lnTo>
                              <a:lnTo>
                                <a:pt x="368" y="120611"/>
                              </a:lnTo>
                              <a:lnTo>
                                <a:pt x="482" y="123063"/>
                              </a:lnTo>
                              <a:lnTo>
                                <a:pt x="13093" y="165315"/>
                              </a:lnTo>
                              <a:lnTo>
                                <a:pt x="41211" y="199364"/>
                              </a:lnTo>
                              <a:lnTo>
                                <a:pt x="79590" y="220103"/>
                              </a:lnTo>
                              <a:lnTo>
                                <a:pt x="111823" y="224878"/>
                              </a:lnTo>
                              <a:lnTo>
                                <a:pt x="122694" y="224345"/>
                              </a:lnTo>
                              <a:lnTo>
                                <a:pt x="164960" y="211505"/>
                              </a:lnTo>
                              <a:lnTo>
                                <a:pt x="176568" y="204279"/>
                              </a:lnTo>
                              <a:lnTo>
                                <a:pt x="183565" y="199110"/>
                              </a:lnTo>
                              <a:lnTo>
                                <a:pt x="211416" y="165735"/>
                              </a:lnTo>
                              <a:lnTo>
                                <a:pt x="223545" y="124180"/>
                              </a:lnTo>
                              <a:lnTo>
                                <a:pt x="224053" y="112864"/>
                              </a:lnTo>
                              <a:close/>
                            </a:path>
                            <a:path w="709930" h="225425">
                              <a:moveTo>
                                <a:pt x="369900" y="45720"/>
                              </a:moveTo>
                              <a:lnTo>
                                <a:pt x="364705" y="40449"/>
                              </a:lnTo>
                              <a:lnTo>
                                <a:pt x="343903" y="40449"/>
                              </a:lnTo>
                              <a:lnTo>
                                <a:pt x="338696" y="45720"/>
                              </a:lnTo>
                              <a:lnTo>
                                <a:pt x="338696" y="66649"/>
                              </a:lnTo>
                              <a:lnTo>
                                <a:pt x="343903" y="71856"/>
                              </a:lnTo>
                              <a:lnTo>
                                <a:pt x="364705" y="71856"/>
                              </a:lnTo>
                              <a:lnTo>
                                <a:pt x="369900" y="66649"/>
                              </a:lnTo>
                              <a:lnTo>
                                <a:pt x="369900" y="45720"/>
                              </a:lnTo>
                              <a:close/>
                            </a:path>
                            <a:path w="709930" h="225425">
                              <a:moveTo>
                                <a:pt x="384505" y="83058"/>
                              </a:moveTo>
                              <a:lnTo>
                                <a:pt x="383768" y="81356"/>
                              </a:lnTo>
                              <a:lnTo>
                                <a:pt x="380834" y="78562"/>
                              </a:lnTo>
                              <a:lnTo>
                                <a:pt x="379171" y="77851"/>
                              </a:lnTo>
                              <a:lnTo>
                                <a:pt x="329298" y="77851"/>
                              </a:lnTo>
                              <a:lnTo>
                                <a:pt x="327596" y="78562"/>
                              </a:lnTo>
                              <a:lnTo>
                                <a:pt x="324789" y="81356"/>
                              </a:lnTo>
                              <a:lnTo>
                                <a:pt x="324091" y="83058"/>
                              </a:lnTo>
                              <a:lnTo>
                                <a:pt x="324091" y="130860"/>
                              </a:lnTo>
                              <a:lnTo>
                                <a:pt x="336892" y="130860"/>
                              </a:lnTo>
                              <a:lnTo>
                                <a:pt x="336892" y="185280"/>
                              </a:lnTo>
                              <a:lnTo>
                                <a:pt x="371703" y="185280"/>
                              </a:lnTo>
                              <a:lnTo>
                                <a:pt x="371703" y="130860"/>
                              </a:lnTo>
                              <a:lnTo>
                                <a:pt x="384505" y="130860"/>
                              </a:lnTo>
                              <a:lnTo>
                                <a:pt x="384505" y="83058"/>
                              </a:lnTo>
                              <a:close/>
                            </a:path>
                            <a:path w="709930" h="225425">
                              <a:moveTo>
                                <a:pt x="466318" y="112864"/>
                              </a:moveTo>
                              <a:lnTo>
                                <a:pt x="458165" y="69456"/>
                              </a:lnTo>
                              <a:lnTo>
                                <a:pt x="446125" y="48209"/>
                              </a:lnTo>
                              <a:lnTo>
                                <a:pt x="446125" y="112864"/>
                              </a:lnTo>
                              <a:lnTo>
                                <a:pt x="444525" y="130860"/>
                              </a:lnTo>
                              <a:lnTo>
                                <a:pt x="419709" y="177076"/>
                              </a:lnTo>
                              <a:lnTo>
                                <a:pt x="372478" y="202780"/>
                              </a:lnTo>
                              <a:lnTo>
                                <a:pt x="354495" y="204482"/>
                              </a:lnTo>
                              <a:lnTo>
                                <a:pt x="336346" y="202780"/>
                              </a:lnTo>
                              <a:lnTo>
                                <a:pt x="289687" y="177279"/>
                              </a:lnTo>
                              <a:lnTo>
                                <a:pt x="264198" y="130860"/>
                              </a:lnTo>
                              <a:lnTo>
                                <a:pt x="262483" y="112864"/>
                              </a:lnTo>
                              <a:lnTo>
                                <a:pt x="264198" y="94919"/>
                              </a:lnTo>
                              <a:lnTo>
                                <a:pt x="289890" y="47853"/>
                              </a:lnTo>
                              <a:lnTo>
                                <a:pt x="336143" y="22720"/>
                              </a:lnTo>
                              <a:lnTo>
                                <a:pt x="354495" y="21043"/>
                              </a:lnTo>
                              <a:lnTo>
                                <a:pt x="372808" y="22720"/>
                              </a:lnTo>
                              <a:lnTo>
                                <a:pt x="419315" y="47853"/>
                              </a:lnTo>
                              <a:lnTo>
                                <a:pt x="444449" y="94475"/>
                              </a:lnTo>
                              <a:lnTo>
                                <a:pt x="446125" y="112864"/>
                              </a:lnTo>
                              <a:lnTo>
                                <a:pt x="446125" y="48209"/>
                              </a:lnTo>
                              <a:lnTo>
                                <a:pt x="433717" y="33248"/>
                              </a:lnTo>
                              <a:lnTo>
                                <a:pt x="418973" y="21043"/>
                              </a:lnTo>
                              <a:lnTo>
                                <a:pt x="416598" y="19075"/>
                              </a:lnTo>
                              <a:lnTo>
                                <a:pt x="397611" y="8940"/>
                              </a:lnTo>
                              <a:lnTo>
                                <a:pt x="376783" y="2870"/>
                              </a:lnTo>
                              <a:lnTo>
                                <a:pt x="354101" y="838"/>
                              </a:lnTo>
                              <a:lnTo>
                                <a:pt x="331774" y="2870"/>
                              </a:lnTo>
                              <a:lnTo>
                                <a:pt x="292366" y="19075"/>
                              </a:lnTo>
                              <a:lnTo>
                                <a:pt x="260845" y="50825"/>
                              </a:lnTo>
                              <a:lnTo>
                                <a:pt x="244462" y="90258"/>
                              </a:lnTo>
                              <a:lnTo>
                                <a:pt x="244348" y="90639"/>
                              </a:lnTo>
                              <a:lnTo>
                                <a:pt x="242277" y="112864"/>
                              </a:lnTo>
                              <a:lnTo>
                                <a:pt x="244348" y="135051"/>
                              </a:lnTo>
                              <a:lnTo>
                                <a:pt x="250532" y="155625"/>
                              </a:lnTo>
                              <a:lnTo>
                                <a:pt x="275285" y="191871"/>
                              </a:lnTo>
                              <a:lnTo>
                                <a:pt x="311696" y="216623"/>
                              </a:lnTo>
                              <a:lnTo>
                                <a:pt x="354101" y="224878"/>
                              </a:lnTo>
                              <a:lnTo>
                                <a:pt x="376186" y="222821"/>
                              </a:lnTo>
                              <a:lnTo>
                                <a:pt x="376364" y="222821"/>
                              </a:lnTo>
                              <a:lnTo>
                                <a:pt x="396938" y="216623"/>
                              </a:lnTo>
                              <a:lnTo>
                                <a:pt x="397090" y="216623"/>
                              </a:lnTo>
                              <a:lnTo>
                                <a:pt x="416560" y="206095"/>
                              </a:lnTo>
                              <a:lnTo>
                                <a:pt x="418515" y="204482"/>
                              </a:lnTo>
                              <a:lnTo>
                                <a:pt x="434314" y="191477"/>
                              </a:lnTo>
                              <a:lnTo>
                                <a:pt x="448322" y="174790"/>
                              </a:lnTo>
                              <a:lnTo>
                                <a:pt x="458317" y="156121"/>
                              </a:lnTo>
                              <a:lnTo>
                                <a:pt x="464324" y="135483"/>
                              </a:lnTo>
                              <a:lnTo>
                                <a:pt x="466318" y="112864"/>
                              </a:lnTo>
                              <a:close/>
                            </a:path>
                            <a:path w="709930" h="225425">
                              <a:moveTo>
                                <a:pt x="653999" y="113944"/>
                              </a:moveTo>
                              <a:lnTo>
                                <a:pt x="650024" y="89776"/>
                              </a:lnTo>
                              <a:lnTo>
                                <a:pt x="638581" y="70510"/>
                              </a:lnTo>
                              <a:lnTo>
                                <a:pt x="620395" y="57759"/>
                              </a:lnTo>
                              <a:lnTo>
                                <a:pt x="596226" y="53149"/>
                              </a:lnTo>
                              <a:lnTo>
                                <a:pt x="578612" y="55956"/>
                              </a:lnTo>
                              <a:lnTo>
                                <a:pt x="563867" y="64249"/>
                              </a:lnTo>
                              <a:lnTo>
                                <a:pt x="552958" y="77838"/>
                              </a:lnTo>
                              <a:lnTo>
                                <a:pt x="546862" y="96570"/>
                              </a:lnTo>
                              <a:lnTo>
                                <a:pt x="537984" y="96532"/>
                              </a:lnTo>
                              <a:lnTo>
                                <a:pt x="560285" y="118821"/>
                              </a:lnTo>
                              <a:lnTo>
                                <a:pt x="582599" y="96532"/>
                              </a:lnTo>
                              <a:lnTo>
                                <a:pt x="574344" y="96570"/>
                              </a:lnTo>
                              <a:lnTo>
                                <a:pt x="577494" y="86956"/>
                              </a:lnTo>
                              <a:lnTo>
                                <a:pt x="583184" y="80848"/>
                              </a:lnTo>
                              <a:lnTo>
                                <a:pt x="590753" y="77622"/>
                              </a:lnTo>
                              <a:lnTo>
                                <a:pt x="599579" y="76682"/>
                              </a:lnTo>
                              <a:lnTo>
                                <a:pt x="610717" y="79019"/>
                              </a:lnTo>
                              <a:lnTo>
                                <a:pt x="618807" y="85953"/>
                              </a:lnTo>
                              <a:lnTo>
                                <a:pt x="623735" y="97358"/>
                              </a:lnTo>
                              <a:lnTo>
                                <a:pt x="625398" y="113093"/>
                              </a:lnTo>
                              <a:lnTo>
                                <a:pt x="623519" y="128524"/>
                              </a:lnTo>
                              <a:lnTo>
                                <a:pt x="618210" y="140373"/>
                              </a:lnTo>
                              <a:lnTo>
                                <a:pt x="609892" y="147955"/>
                              </a:lnTo>
                              <a:lnTo>
                                <a:pt x="599033" y="150634"/>
                              </a:lnTo>
                              <a:lnTo>
                                <a:pt x="589381" y="149567"/>
                              </a:lnTo>
                              <a:lnTo>
                                <a:pt x="581748" y="146075"/>
                              </a:lnTo>
                              <a:lnTo>
                                <a:pt x="576580" y="139763"/>
                              </a:lnTo>
                              <a:lnTo>
                                <a:pt x="574344" y="130187"/>
                              </a:lnTo>
                              <a:lnTo>
                                <a:pt x="546023" y="130187"/>
                              </a:lnTo>
                              <a:lnTo>
                                <a:pt x="552043" y="149339"/>
                              </a:lnTo>
                              <a:lnTo>
                                <a:pt x="563270" y="163093"/>
                              </a:lnTo>
                              <a:lnTo>
                                <a:pt x="578281" y="171386"/>
                              </a:lnTo>
                              <a:lnTo>
                                <a:pt x="595668" y="174167"/>
                              </a:lnTo>
                              <a:lnTo>
                                <a:pt x="619569" y="169519"/>
                              </a:lnTo>
                              <a:lnTo>
                                <a:pt x="637971" y="156756"/>
                              </a:lnTo>
                              <a:lnTo>
                                <a:pt x="649808" y="137642"/>
                              </a:lnTo>
                              <a:lnTo>
                                <a:pt x="653999" y="113944"/>
                              </a:lnTo>
                              <a:close/>
                            </a:path>
                            <a:path w="709930" h="225425">
                              <a:moveTo>
                                <a:pt x="709307" y="112445"/>
                              </a:moveTo>
                              <a:lnTo>
                                <a:pt x="701141" y="68859"/>
                              </a:lnTo>
                              <a:lnTo>
                                <a:pt x="689038" y="47548"/>
                              </a:lnTo>
                              <a:lnTo>
                                <a:pt x="689038" y="112445"/>
                              </a:lnTo>
                              <a:lnTo>
                                <a:pt x="687425" y="130492"/>
                              </a:lnTo>
                              <a:lnTo>
                                <a:pt x="662584" y="176822"/>
                              </a:lnTo>
                              <a:lnTo>
                                <a:pt x="615073" y="202641"/>
                              </a:lnTo>
                              <a:lnTo>
                                <a:pt x="596988" y="204355"/>
                              </a:lnTo>
                              <a:lnTo>
                                <a:pt x="578777" y="202641"/>
                              </a:lnTo>
                              <a:lnTo>
                                <a:pt x="531964" y="177101"/>
                              </a:lnTo>
                              <a:lnTo>
                                <a:pt x="506374" y="130492"/>
                              </a:lnTo>
                              <a:lnTo>
                                <a:pt x="504672" y="112445"/>
                              </a:lnTo>
                              <a:lnTo>
                                <a:pt x="506387" y="94335"/>
                              </a:lnTo>
                              <a:lnTo>
                                <a:pt x="532257" y="47218"/>
                              </a:lnTo>
                              <a:lnTo>
                                <a:pt x="578586" y="21920"/>
                              </a:lnTo>
                              <a:lnTo>
                                <a:pt x="596988" y="20243"/>
                              </a:lnTo>
                              <a:lnTo>
                                <a:pt x="615403" y="21920"/>
                              </a:lnTo>
                              <a:lnTo>
                                <a:pt x="662025" y="47218"/>
                              </a:lnTo>
                              <a:lnTo>
                                <a:pt x="687349" y="93916"/>
                              </a:lnTo>
                              <a:lnTo>
                                <a:pt x="689038" y="112445"/>
                              </a:lnTo>
                              <a:lnTo>
                                <a:pt x="689038" y="47548"/>
                              </a:lnTo>
                              <a:lnTo>
                                <a:pt x="676656" y="32600"/>
                              </a:lnTo>
                              <a:lnTo>
                                <a:pt x="661708" y="20243"/>
                              </a:lnTo>
                              <a:lnTo>
                                <a:pt x="659409" y="18338"/>
                              </a:lnTo>
                              <a:lnTo>
                                <a:pt x="640334" y="8140"/>
                              </a:lnTo>
                              <a:lnTo>
                                <a:pt x="619429" y="2032"/>
                              </a:lnTo>
                              <a:lnTo>
                                <a:pt x="596709" y="0"/>
                              </a:lnTo>
                              <a:lnTo>
                                <a:pt x="574243" y="2032"/>
                              </a:lnTo>
                              <a:lnTo>
                                <a:pt x="534695" y="18338"/>
                              </a:lnTo>
                              <a:lnTo>
                                <a:pt x="503072" y="50241"/>
                              </a:lnTo>
                              <a:lnTo>
                                <a:pt x="486600" y="89738"/>
                              </a:lnTo>
                              <a:lnTo>
                                <a:pt x="486473" y="90157"/>
                              </a:lnTo>
                              <a:lnTo>
                                <a:pt x="484403" y="112445"/>
                              </a:lnTo>
                              <a:lnTo>
                                <a:pt x="486473" y="134683"/>
                              </a:lnTo>
                              <a:lnTo>
                                <a:pt x="492696" y="155308"/>
                              </a:lnTo>
                              <a:lnTo>
                                <a:pt x="517613" y="191719"/>
                              </a:lnTo>
                              <a:lnTo>
                                <a:pt x="553986" y="216585"/>
                              </a:lnTo>
                              <a:lnTo>
                                <a:pt x="596709" y="224891"/>
                              </a:lnTo>
                              <a:lnTo>
                                <a:pt x="618947" y="222808"/>
                              </a:lnTo>
                              <a:lnTo>
                                <a:pt x="619086" y="222808"/>
                              </a:lnTo>
                              <a:lnTo>
                                <a:pt x="659409" y="206057"/>
                              </a:lnTo>
                              <a:lnTo>
                                <a:pt x="691261" y="174574"/>
                              </a:lnTo>
                              <a:lnTo>
                                <a:pt x="707301" y="135089"/>
                              </a:lnTo>
                              <a:lnTo>
                                <a:pt x="709307" y="1124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71CB9C" id="Graphic 16" o:spid="_x0000_s1026" href="https://creativecommons.org/licenses/by-sa/4.0/" style="position:absolute;margin-left:72.3pt;margin-top:24.75pt;width:55.9pt;height:17.7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09930,225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" o:button="t" path="m111023,130060l97218,123063r-2667,6400l89954,132664r-11468,l74752,130860r-5068,-7201l68414,118859r,-19203l73418,93052r12002,l87579,93726r4673,2667l94221,98729r1384,2896l95732,101866r89,191l110820,94259r-889,-1207l105587,87172,98869,82105,90678,79070,81013,78054r-9462,l48209,112864r571,7747l81622,147675r6262,l93624,146100r10401,-6261l108089,135534r1537,-2870l111023,130060xem175831,130060r-13995,-6997l159169,129463r-4610,3201l143090,132664r-3733,-1804l134289,123659r-1257,-4800l133032,99656r4991,-6604l150164,93052r2236,674l157060,96393r1969,2336l160413,101625r127,241l160629,102057r14808,-7798l174561,93052r-4280,-5880l163639,82105r-8153,-3035l145834,78054r-9475,l113030,112864r571,7747l146431,147675r6134,l158229,146100r10401,-6261l172770,135534r1601,-2870l175831,130060xem224053,112864l215988,70154r-114,-343l211264,59880r-5436,-9157l205740,50571r-1893,-2553l203847,112864r-1473,16599l177634,177076r-39255,23330l112217,204279r-9005,-432l61658,188937,31242,155702,20205,112864r369,-7581l35928,62077,76771,27800r35446,-6757l130543,22733r46698,25311l200012,86080r2006,8179l202145,94754r1270,8928l203847,112864r,-64846l176593,21043,134454,2895,111823,838,89382,2895,49999,19291,19037,50571,2222,90678,,112864r279,5995l368,120611r114,2452l13093,165315r28118,34049l79590,220103r32233,4775l122694,224345r42266,-12840l176568,204279r6997,-5169l211416,165735r12129,-41555l224053,112864xem369900,45720r-5195,-5271l343903,40449r-5207,5271l338696,66649r5207,5207l364705,71856r5195,-5207l369900,45720xem384505,83058r-737,-1702l380834,78562r-1663,-711l329298,77851r-1702,711l324789,81356r-698,1702l324091,130860r12801,l336892,185280r34811,l371703,130860r12802,l384505,83058xem466318,112864l458165,69456,446125,48209r,64655l444525,130860r-24816,46216l372478,202780r-17983,1702l336346,202780,289687,177279,264198,130860r-1715,-17996l264198,94919,289890,47853,336143,22720r18352,-1677l372808,22720r46507,25133l444449,94475r1676,18389l446125,48209,433717,33248,418973,21043r-2375,-1968l397611,8940,376783,2870,354101,838,331774,2870,292366,19075,260845,50825,244462,90258r-114,381l242277,112864r2071,22187l250532,155625r24753,36246l311696,216623r42405,8255l376186,222821r178,l396938,216623r152,l416560,206095r1955,-1613l434314,191477r14008,-16687l458317,156121r6007,-20638l466318,112864xem653999,113944l650024,89776,638581,70510,620395,57759,596226,53149r-17614,2807l563867,64249,552958,77838r-6096,18732l537984,96532r22301,22289l582599,96532r-8255,38l577494,86956r5690,-6108l590753,77622r8826,-940l610717,79019r8090,6934l623735,97358r1663,15735l623519,128524r-5309,11849l609892,147955r-10859,2679l589381,149567r-7633,-3492l576580,139763r-2236,-9576l546023,130187r6020,19152l563270,163093r15011,8293l595668,174167r23901,-4648l637971,156756r11837,-19114l653999,113944xem709307,112445l701141,68859,689038,47548r,64897l687425,130492r-24841,46330l615073,202641r-18085,1714l578777,202641,531964,177101,506374,130492r-1702,-18047l506387,94335,532257,47218,578586,21920r18402,-1677l615403,21920r46622,25298l687349,93916r1689,18529l689038,47548,676656,32600,661708,20243r-2299,-1905l640334,8140,619429,2032,596709,,574243,2032,534695,18338,503072,50241,486600,89738r-127,419l484403,112445r2070,22238l492696,155308r24917,36411l553986,216585r42723,8306l618947,222808r139,l659409,206057r31852,-31483l707301,135089r2006,-22644xe" fillcolor="#231f20" stroked="f">
                <v:fill o:detectmouseclick="t"/>
                <v:path arrowok="t"/>
                <w10:wrap type="topAndBottom" anchorx="page"/>
              </v:shape>
            </w:pict>
          </mc:Fallback>
        </mc:AlternateContent>
      </w:r>
    </w:p>
    <w:p w14:paraId="3C98D6C2" w14:textId="0012DD15" w:rsidR="00CB2517" w:rsidRPr="00E04EE1" w:rsidRDefault="00CB2517" w:rsidP="00CB2517">
      <w:pPr>
        <w:pStyle w:val="BasistekstSURF"/>
      </w:pPr>
      <w:r w:rsidRPr="00CB2517">
        <w:rPr>
          <w:noProof/>
          <w:sz w:val="20"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65C0F78C" wp14:editId="4F43618E">
                <wp:simplePos x="0" y="0"/>
                <wp:positionH relativeFrom="page">
                  <wp:posOffset>1038770</wp:posOffset>
                </wp:positionH>
                <wp:positionV relativeFrom="paragraph">
                  <wp:posOffset>1109452</wp:posOffset>
                </wp:positionV>
                <wp:extent cx="1247775" cy="1253490"/>
                <wp:effectExtent l="0" t="0" r="0" b="0"/>
                <wp:wrapTopAndBottom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47775" cy="1253490"/>
                          <a:chOff x="0" y="0"/>
                          <a:chExt cx="1247775" cy="125349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9462" y="626217"/>
                            <a:ext cx="1238250" cy="627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0" h="627380">
                                <a:moveTo>
                                  <a:pt x="924674" y="0"/>
                                </a:moveTo>
                                <a:lnTo>
                                  <a:pt x="313486" y="0"/>
                                </a:lnTo>
                                <a:lnTo>
                                  <a:pt x="267324" y="3414"/>
                                </a:lnTo>
                                <a:lnTo>
                                  <a:pt x="223210" y="13329"/>
                                </a:lnTo>
                                <a:lnTo>
                                  <a:pt x="181639" y="29250"/>
                                </a:lnTo>
                                <a:lnTo>
                                  <a:pt x="143107" y="50682"/>
                                </a:lnTo>
                                <a:lnTo>
                                  <a:pt x="108108" y="77130"/>
                                </a:lnTo>
                                <a:lnTo>
                                  <a:pt x="77136" y="108100"/>
                                </a:lnTo>
                                <a:lnTo>
                                  <a:pt x="50686" y="143098"/>
                                </a:lnTo>
                                <a:lnTo>
                                  <a:pt x="29252" y="181629"/>
                                </a:lnTo>
                                <a:lnTo>
                                  <a:pt x="13331" y="223198"/>
                                </a:lnTo>
                                <a:lnTo>
                                  <a:pt x="3415" y="267311"/>
                                </a:lnTo>
                                <a:lnTo>
                                  <a:pt x="0" y="313474"/>
                                </a:lnTo>
                                <a:lnTo>
                                  <a:pt x="3415" y="359636"/>
                                </a:lnTo>
                                <a:lnTo>
                                  <a:pt x="13331" y="403750"/>
                                </a:lnTo>
                                <a:lnTo>
                                  <a:pt x="29252" y="445321"/>
                                </a:lnTo>
                                <a:lnTo>
                                  <a:pt x="50686" y="483853"/>
                                </a:lnTo>
                                <a:lnTo>
                                  <a:pt x="77136" y="518852"/>
                                </a:lnTo>
                                <a:lnTo>
                                  <a:pt x="108108" y="549824"/>
                                </a:lnTo>
                                <a:lnTo>
                                  <a:pt x="143107" y="576274"/>
                                </a:lnTo>
                                <a:lnTo>
                                  <a:pt x="181639" y="597708"/>
                                </a:lnTo>
                                <a:lnTo>
                                  <a:pt x="223210" y="613629"/>
                                </a:lnTo>
                                <a:lnTo>
                                  <a:pt x="267324" y="623545"/>
                                </a:lnTo>
                                <a:lnTo>
                                  <a:pt x="313486" y="626960"/>
                                </a:lnTo>
                                <a:lnTo>
                                  <a:pt x="924674" y="626960"/>
                                </a:lnTo>
                                <a:lnTo>
                                  <a:pt x="970837" y="623545"/>
                                </a:lnTo>
                                <a:lnTo>
                                  <a:pt x="1014950" y="613629"/>
                                </a:lnTo>
                                <a:lnTo>
                                  <a:pt x="1056521" y="597708"/>
                                </a:lnTo>
                                <a:lnTo>
                                  <a:pt x="1095053" y="576274"/>
                                </a:lnTo>
                                <a:lnTo>
                                  <a:pt x="1130053" y="549824"/>
                                </a:lnTo>
                                <a:lnTo>
                                  <a:pt x="1161025" y="518852"/>
                                </a:lnTo>
                                <a:lnTo>
                                  <a:pt x="1187474" y="483853"/>
                                </a:lnTo>
                                <a:lnTo>
                                  <a:pt x="1208908" y="445321"/>
                                </a:lnTo>
                                <a:lnTo>
                                  <a:pt x="1224830" y="403750"/>
                                </a:lnTo>
                                <a:lnTo>
                                  <a:pt x="1234745" y="359636"/>
                                </a:lnTo>
                                <a:lnTo>
                                  <a:pt x="1238161" y="313474"/>
                                </a:lnTo>
                                <a:lnTo>
                                  <a:pt x="1234745" y="267311"/>
                                </a:lnTo>
                                <a:lnTo>
                                  <a:pt x="1224830" y="223198"/>
                                </a:lnTo>
                                <a:lnTo>
                                  <a:pt x="1208908" y="181629"/>
                                </a:lnTo>
                                <a:lnTo>
                                  <a:pt x="1187474" y="143098"/>
                                </a:lnTo>
                                <a:lnTo>
                                  <a:pt x="1161025" y="108100"/>
                                </a:lnTo>
                                <a:lnTo>
                                  <a:pt x="1130053" y="77130"/>
                                </a:lnTo>
                                <a:lnTo>
                                  <a:pt x="1095053" y="50682"/>
                                </a:lnTo>
                                <a:lnTo>
                                  <a:pt x="1056521" y="29250"/>
                                </a:lnTo>
                                <a:lnTo>
                                  <a:pt x="1014950" y="13329"/>
                                </a:lnTo>
                                <a:lnTo>
                                  <a:pt x="970837" y="3414"/>
                                </a:lnTo>
                                <a:lnTo>
                                  <a:pt x="924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0168" y="626219"/>
                            <a:ext cx="625475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475" h="626745">
                                <a:moveTo>
                                  <a:pt x="312445" y="0"/>
                                </a:moveTo>
                                <a:lnTo>
                                  <a:pt x="266275" y="3387"/>
                                </a:lnTo>
                                <a:lnTo>
                                  <a:pt x="222208" y="13228"/>
                                </a:lnTo>
                                <a:lnTo>
                                  <a:pt x="180728" y="29040"/>
                                </a:lnTo>
                                <a:lnTo>
                                  <a:pt x="142317" y="50337"/>
                                </a:lnTo>
                                <a:lnTo>
                                  <a:pt x="107459" y="76638"/>
                                </a:lnTo>
                                <a:lnTo>
                                  <a:pt x="76638" y="107459"/>
                                </a:lnTo>
                                <a:lnTo>
                                  <a:pt x="50337" y="142317"/>
                                </a:lnTo>
                                <a:lnTo>
                                  <a:pt x="29040" y="180728"/>
                                </a:lnTo>
                                <a:lnTo>
                                  <a:pt x="13228" y="222208"/>
                                </a:lnTo>
                                <a:lnTo>
                                  <a:pt x="3387" y="266275"/>
                                </a:lnTo>
                                <a:lnTo>
                                  <a:pt x="0" y="314032"/>
                                </a:lnTo>
                                <a:lnTo>
                                  <a:pt x="3387" y="360202"/>
                                </a:lnTo>
                                <a:lnTo>
                                  <a:pt x="13228" y="404269"/>
                                </a:lnTo>
                                <a:lnTo>
                                  <a:pt x="29040" y="445750"/>
                                </a:lnTo>
                                <a:lnTo>
                                  <a:pt x="50337" y="484160"/>
                                </a:lnTo>
                                <a:lnTo>
                                  <a:pt x="76638" y="519018"/>
                                </a:lnTo>
                                <a:lnTo>
                                  <a:pt x="107459" y="549839"/>
                                </a:lnTo>
                                <a:lnTo>
                                  <a:pt x="142317" y="576140"/>
                                </a:lnTo>
                                <a:lnTo>
                                  <a:pt x="180728" y="597438"/>
                                </a:lnTo>
                                <a:lnTo>
                                  <a:pt x="222208" y="613249"/>
                                </a:lnTo>
                                <a:lnTo>
                                  <a:pt x="266275" y="623090"/>
                                </a:lnTo>
                                <a:lnTo>
                                  <a:pt x="312445" y="626478"/>
                                </a:lnTo>
                                <a:lnTo>
                                  <a:pt x="358615" y="623090"/>
                                </a:lnTo>
                                <a:lnTo>
                                  <a:pt x="402682" y="613249"/>
                                </a:lnTo>
                                <a:lnTo>
                                  <a:pt x="444162" y="597438"/>
                                </a:lnTo>
                                <a:lnTo>
                                  <a:pt x="482573" y="576140"/>
                                </a:lnTo>
                                <a:lnTo>
                                  <a:pt x="517430" y="549839"/>
                                </a:lnTo>
                                <a:lnTo>
                                  <a:pt x="548251" y="519018"/>
                                </a:lnTo>
                                <a:lnTo>
                                  <a:pt x="574552" y="484160"/>
                                </a:lnTo>
                                <a:lnTo>
                                  <a:pt x="595850" y="445750"/>
                                </a:lnTo>
                                <a:lnTo>
                                  <a:pt x="611661" y="404269"/>
                                </a:lnTo>
                                <a:lnTo>
                                  <a:pt x="621503" y="360202"/>
                                </a:lnTo>
                                <a:lnTo>
                                  <a:pt x="624890" y="312445"/>
                                </a:lnTo>
                                <a:lnTo>
                                  <a:pt x="621503" y="266275"/>
                                </a:lnTo>
                                <a:lnTo>
                                  <a:pt x="611661" y="222208"/>
                                </a:lnTo>
                                <a:lnTo>
                                  <a:pt x="595850" y="180728"/>
                                </a:lnTo>
                                <a:lnTo>
                                  <a:pt x="574552" y="142317"/>
                                </a:lnTo>
                                <a:lnTo>
                                  <a:pt x="548251" y="107459"/>
                                </a:lnTo>
                                <a:lnTo>
                                  <a:pt x="517430" y="76638"/>
                                </a:lnTo>
                                <a:lnTo>
                                  <a:pt x="482573" y="50337"/>
                                </a:lnTo>
                                <a:lnTo>
                                  <a:pt x="444162" y="29040"/>
                                </a:lnTo>
                                <a:lnTo>
                                  <a:pt x="402682" y="13228"/>
                                </a:lnTo>
                                <a:lnTo>
                                  <a:pt x="358615" y="3387"/>
                                </a:lnTo>
                                <a:lnTo>
                                  <a:pt x="312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0" y="0"/>
                            <a:ext cx="1238250" cy="627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0" h="627380">
                                <a:moveTo>
                                  <a:pt x="924674" y="0"/>
                                </a:moveTo>
                                <a:lnTo>
                                  <a:pt x="313486" y="0"/>
                                </a:lnTo>
                                <a:lnTo>
                                  <a:pt x="267324" y="3414"/>
                                </a:lnTo>
                                <a:lnTo>
                                  <a:pt x="223210" y="13329"/>
                                </a:lnTo>
                                <a:lnTo>
                                  <a:pt x="181639" y="29250"/>
                                </a:lnTo>
                                <a:lnTo>
                                  <a:pt x="143107" y="50682"/>
                                </a:lnTo>
                                <a:lnTo>
                                  <a:pt x="108108" y="77130"/>
                                </a:lnTo>
                                <a:lnTo>
                                  <a:pt x="77136" y="108100"/>
                                </a:lnTo>
                                <a:lnTo>
                                  <a:pt x="50686" y="143098"/>
                                </a:lnTo>
                                <a:lnTo>
                                  <a:pt x="29252" y="181629"/>
                                </a:lnTo>
                                <a:lnTo>
                                  <a:pt x="13331" y="223198"/>
                                </a:lnTo>
                                <a:lnTo>
                                  <a:pt x="3415" y="267311"/>
                                </a:lnTo>
                                <a:lnTo>
                                  <a:pt x="0" y="313474"/>
                                </a:lnTo>
                                <a:lnTo>
                                  <a:pt x="3415" y="359636"/>
                                </a:lnTo>
                                <a:lnTo>
                                  <a:pt x="13331" y="403750"/>
                                </a:lnTo>
                                <a:lnTo>
                                  <a:pt x="29252" y="445321"/>
                                </a:lnTo>
                                <a:lnTo>
                                  <a:pt x="50686" y="483853"/>
                                </a:lnTo>
                                <a:lnTo>
                                  <a:pt x="77136" y="518852"/>
                                </a:lnTo>
                                <a:lnTo>
                                  <a:pt x="108108" y="549824"/>
                                </a:lnTo>
                                <a:lnTo>
                                  <a:pt x="143107" y="576274"/>
                                </a:lnTo>
                                <a:lnTo>
                                  <a:pt x="181639" y="597708"/>
                                </a:lnTo>
                                <a:lnTo>
                                  <a:pt x="223210" y="613629"/>
                                </a:lnTo>
                                <a:lnTo>
                                  <a:pt x="267324" y="623545"/>
                                </a:lnTo>
                                <a:lnTo>
                                  <a:pt x="313486" y="626960"/>
                                </a:lnTo>
                                <a:lnTo>
                                  <a:pt x="924674" y="626960"/>
                                </a:lnTo>
                                <a:lnTo>
                                  <a:pt x="970837" y="623545"/>
                                </a:lnTo>
                                <a:lnTo>
                                  <a:pt x="1014950" y="613629"/>
                                </a:lnTo>
                                <a:lnTo>
                                  <a:pt x="1056521" y="597708"/>
                                </a:lnTo>
                                <a:lnTo>
                                  <a:pt x="1095053" y="576274"/>
                                </a:lnTo>
                                <a:lnTo>
                                  <a:pt x="1130053" y="549824"/>
                                </a:lnTo>
                                <a:lnTo>
                                  <a:pt x="1161025" y="518852"/>
                                </a:lnTo>
                                <a:lnTo>
                                  <a:pt x="1187474" y="483853"/>
                                </a:lnTo>
                                <a:lnTo>
                                  <a:pt x="1208908" y="445321"/>
                                </a:lnTo>
                                <a:lnTo>
                                  <a:pt x="1224830" y="403750"/>
                                </a:lnTo>
                                <a:lnTo>
                                  <a:pt x="1234745" y="359636"/>
                                </a:lnTo>
                                <a:lnTo>
                                  <a:pt x="1238161" y="313474"/>
                                </a:lnTo>
                                <a:lnTo>
                                  <a:pt x="1234745" y="267311"/>
                                </a:lnTo>
                                <a:lnTo>
                                  <a:pt x="1224830" y="223198"/>
                                </a:lnTo>
                                <a:lnTo>
                                  <a:pt x="1208908" y="181629"/>
                                </a:lnTo>
                                <a:lnTo>
                                  <a:pt x="1187474" y="143098"/>
                                </a:lnTo>
                                <a:lnTo>
                                  <a:pt x="1161025" y="108100"/>
                                </a:lnTo>
                                <a:lnTo>
                                  <a:pt x="1130053" y="77130"/>
                                </a:lnTo>
                                <a:lnTo>
                                  <a:pt x="1095053" y="50682"/>
                                </a:lnTo>
                                <a:lnTo>
                                  <a:pt x="1056521" y="29250"/>
                                </a:lnTo>
                                <a:lnTo>
                                  <a:pt x="1014950" y="13329"/>
                                </a:lnTo>
                                <a:lnTo>
                                  <a:pt x="970837" y="3414"/>
                                </a:lnTo>
                                <a:lnTo>
                                  <a:pt x="924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FB6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611795" y="0"/>
                            <a:ext cx="625475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475" h="626745">
                                <a:moveTo>
                                  <a:pt x="312445" y="0"/>
                                </a:moveTo>
                                <a:lnTo>
                                  <a:pt x="266275" y="3387"/>
                                </a:lnTo>
                                <a:lnTo>
                                  <a:pt x="222208" y="13228"/>
                                </a:lnTo>
                                <a:lnTo>
                                  <a:pt x="180728" y="29040"/>
                                </a:lnTo>
                                <a:lnTo>
                                  <a:pt x="142317" y="50337"/>
                                </a:lnTo>
                                <a:lnTo>
                                  <a:pt x="107459" y="76638"/>
                                </a:lnTo>
                                <a:lnTo>
                                  <a:pt x="76638" y="107459"/>
                                </a:lnTo>
                                <a:lnTo>
                                  <a:pt x="50337" y="142317"/>
                                </a:lnTo>
                                <a:lnTo>
                                  <a:pt x="29040" y="180728"/>
                                </a:lnTo>
                                <a:lnTo>
                                  <a:pt x="13228" y="222208"/>
                                </a:lnTo>
                                <a:lnTo>
                                  <a:pt x="3387" y="266275"/>
                                </a:lnTo>
                                <a:lnTo>
                                  <a:pt x="0" y="314032"/>
                                </a:lnTo>
                                <a:lnTo>
                                  <a:pt x="3387" y="360202"/>
                                </a:lnTo>
                                <a:lnTo>
                                  <a:pt x="13228" y="404269"/>
                                </a:lnTo>
                                <a:lnTo>
                                  <a:pt x="29040" y="445750"/>
                                </a:lnTo>
                                <a:lnTo>
                                  <a:pt x="50337" y="484160"/>
                                </a:lnTo>
                                <a:lnTo>
                                  <a:pt x="76638" y="519018"/>
                                </a:lnTo>
                                <a:lnTo>
                                  <a:pt x="107459" y="549839"/>
                                </a:lnTo>
                                <a:lnTo>
                                  <a:pt x="142317" y="576140"/>
                                </a:lnTo>
                                <a:lnTo>
                                  <a:pt x="180728" y="597438"/>
                                </a:lnTo>
                                <a:lnTo>
                                  <a:pt x="222208" y="613249"/>
                                </a:lnTo>
                                <a:lnTo>
                                  <a:pt x="266275" y="623090"/>
                                </a:lnTo>
                                <a:lnTo>
                                  <a:pt x="312445" y="626478"/>
                                </a:lnTo>
                                <a:lnTo>
                                  <a:pt x="358615" y="623090"/>
                                </a:lnTo>
                                <a:lnTo>
                                  <a:pt x="402682" y="613249"/>
                                </a:lnTo>
                                <a:lnTo>
                                  <a:pt x="444162" y="597438"/>
                                </a:lnTo>
                                <a:lnTo>
                                  <a:pt x="482573" y="576140"/>
                                </a:lnTo>
                                <a:lnTo>
                                  <a:pt x="517430" y="549839"/>
                                </a:lnTo>
                                <a:lnTo>
                                  <a:pt x="548251" y="519018"/>
                                </a:lnTo>
                                <a:lnTo>
                                  <a:pt x="574552" y="484160"/>
                                </a:lnTo>
                                <a:lnTo>
                                  <a:pt x="595850" y="445750"/>
                                </a:lnTo>
                                <a:lnTo>
                                  <a:pt x="611661" y="404269"/>
                                </a:lnTo>
                                <a:lnTo>
                                  <a:pt x="621503" y="360202"/>
                                </a:lnTo>
                                <a:lnTo>
                                  <a:pt x="624890" y="312445"/>
                                </a:lnTo>
                                <a:lnTo>
                                  <a:pt x="621503" y="266275"/>
                                </a:lnTo>
                                <a:lnTo>
                                  <a:pt x="611661" y="222208"/>
                                </a:lnTo>
                                <a:lnTo>
                                  <a:pt x="595850" y="180728"/>
                                </a:lnTo>
                                <a:lnTo>
                                  <a:pt x="574552" y="142317"/>
                                </a:lnTo>
                                <a:lnTo>
                                  <a:pt x="548251" y="107459"/>
                                </a:lnTo>
                                <a:lnTo>
                                  <a:pt x="517430" y="76638"/>
                                </a:lnTo>
                                <a:lnTo>
                                  <a:pt x="482573" y="50337"/>
                                </a:lnTo>
                                <a:lnTo>
                                  <a:pt x="444162" y="29040"/>
                                </a:lnTo>
                                <a:lnTo>
                                  <a:pt x="402682" y="13228"/>
                                </a:lnTo>
                                <a:lnTo>
                                  <a:pt x="358615" y="3387"/>
                                </a:lnTo>
                                <a:lnTo>
                                  <a:pt x="312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542554" id="Group 17" o:spid="_x0000_s1026" style="position:absolute;margin-left:81.8pt;margin-top:87.35pt;width:98.25pt;height:98.7pt;z-index:-251656192;mso-wrap-distance-left:0;mso-wrap-distance-right:0;mso-position-horizontal-relative:page" coordsize="12477,125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">
                <v:shape id="Graphic 18" o:spid="_x0000_s1027" style="position:absolute;left:94;top:6262;width:12383;height:6273;visibility:visible;mso-wrap-style:square;v-text-anchor:top" coordsize="1238250,627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" path="m924674,l313486,,267324,3414r-44114,9915l181639,29250,143107,50682,108108,77130,77136,108100,50686,143098,29252,181629,13331,223198,3415,267311,,313474r3415,46162l13331,403750r15921,41571l50686,483853r26450,34999l108108,549824r34999,26450l181639,597708r41571,15921l267324,623545r46162,3415l924674,626960r46163,-3415l1014950,613629r41571,-15921l1095053,576274r35000,-26450l1161025,518852r26449,-34999l1208908,445321r15922,-41571l1234745,359636r3416,-46162l1234745,267311r-9915,-44113l1208908,181629r-21434,-38531l1161025,108100,1130053,77130,1095053,50682,1056521,29250,1014950,13329,970837,3414,924674,xe" fillcolor="black" stroked="f">
                  <v:path arrowok="t"/>
                </v:shape>
                <v:shape id="Graphic 19" o:spid="_x0000_s1028" style="position:absolute;left:101;top:6262;width:6255;height:6267;visibility:visible;mso-wrap-style:square;v-text-anchor:top" coordsize="625475,626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" path="m312445,l266275,3387r-44067,9841l180728,29040,142317,50337,107459,76638,76638,107459,50337,142317,29040,180728,13228,222208,3387,266275,,314032r3387,46170l13228,404269r15812,41481l50337,484160r26301,34858l107459,549839r34858,26301l180728,597438r41480,15811l266275,623090r46170,3388l358615,623090r44067,-9841l444162,597438r38411,-21298l517430,549839r30821,-30821l574552,484160r21298,-38410l611661,404269r9842,-44067l624890,312445r-3387,-46170l611661,222208,595850,180728,574552,142317,548251,107459,517430,76638,482573,50337,444162,29040,402682,13228,358615,3387,312445,xe" stroked="f">
                  <v:path arrowok="t"/>
                </v:shape>
                <v:shape id="Graphic 20" o:spid="_x0000_s1029" style="position:absolute;width:12382;height:6273;visibility:visible;mso-wrap-style:square;v-text-anchor:top" coordsize="1238250,627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" path="m924674,l313486,,267324,3414r-44114,9915l181639,29250,143107,50682,108108,77130,77136,108100,50686,143098,29252,181629,13331,223198,3415,267311,,313474r3415,46162l13331,403750r15921,41571l50686,483853r26450,34999l108108,549824r34999,26450l181639,597708r41571,15921l267324,623545r46162,3415l924674,626960r46163,-3415l1014950,613629r41571,-15921l1095053,576274r35000,-26450l1161025,518852r26449,-34999l1208908,445321r15922,-41571l1234745,359636r3416,-46162l1234745,267311r-9915,-44113l1208908,181629r-21434,-38531l1161025,108100,1130053,77130,1095053,50682,1056521,29250,1014950,13329,970837,3414,924674,xe" fillcolor="#0fb68a" stroked="f">
                  <v:path arrowok="t"/>
                </v:shape>
                <v:shape id="Graphic 21" o:spid="_x0000_s1030" style="position:absolute;left:6117;width:6255;height:6267;visibility:visible;mso-wrap-style:square;v-text-anchor:top" coordsize="625475,626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" path="m312445,l266275,3387r-44067,9841l180728,29040,142317,50337,107459,76638,76638,107459,50337,142317,29040,180728,13228,222208,3387,266275,,314032r3387,46170l13228,404269r15812,41481l50337,484160r26301,34858l107459,549839r34858,26301l180728,597438r41480,15811l266275,623090r46170,3388l358615,623090r44067,-9841l444162,597438r38411,-21298l517430,549839r30821,-30821l574552,484160r21298,-38410l611661,404269r9842,-44067l624890,312445r-3387,-46170l611661,222208,595850,180728,574552,142317,548251,107459,517430,76638,482573,50337,444162,29040,402682,13228,358615,3387,312445,xe" stroked="f">
                  <v:path arrowok="t"/>
                </v:shape>
                <w10:wrap type="topAndBottom" anchorx="page"/>
              </v:group>
            </w:pict>
          </mc:Fallback>
        </mc:AlternateContent>
      </w:r>
      <w:r w:rsidRPr="00E04EE1">
        <w:rPr>
          <w:w w:val="105"/>
        </w:rPr>
        <w:t xml:space="preserve">Op deze uitgave is de Creative </w:t>
      </w:r>
      <w:proofErr w:type="spellStart"/>
      <w:r w:rsidRPr="00E04EE1">
        <w:rPr>
          <w:w w:val="105"/>
        </w:rPr>
        <w:t>Commons</w:t>
      </w:r>
      <w:proofErr w:type="spellEnd"/>
      <w:r w:rsidRPr="00E04EE1">
        <w:rPr>
          <w:w w:val="105"/>
        </w:rPr>
        <w:t xml:space="preserve"> Naamsvermelding 4.0-licentie</w:t>
      </w:r>
      <w:r w:rsidRPr="00E04EE1">
        <w:rPr>
          <w:spacing w:val="40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toepassing.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Maak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bij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gebruik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dit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werk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vermelding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de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volgende</w:t>
      </w:r>
      <w:r w:rsidRPr="00E04EE1">
        <w:rPr>
          <w:spacing w:val="40"/>
          <w:w w:val="105"/>
        </w:rPr>
        <w:t xml:space="preserve"> </w:t>
      </w:r>
      <w:r w:rsidRPr="00E04EE1">
        <w:rPr>
          <w:w w:val="105"/>
        </w:rPr>
        <w:t xml:space="preserve">referentie: </w:t>
      </w:r>
      <w:proofErr w:type="gramStart"/>
      <w:r w:rsidRPr="00E04EE1">
        <w:rPr>
          <w:w w:val="105"/>
        </w:rPr>
        <w:t>[</w:t>
      </w:r>
      <w:r w:rsidRPr="00E04EE1">
        <w:rPr>
          <w:spacing w:val="80"/>
          <w:w w:val="105"/>
        </w:rPr>
        <w:t xml:space="preserve"> </w:t>
      </w:r>
      <w:r w:rsidRPr="00E04EE1">
        <w:rPr>
          <w:w w:val="105"/>
        </w:rPr>
        <w:t>]</w:t>
      </w:r>
      <w:proofErr w:type="gramEnd"/>
      <w:r w:rsidRPr="00E04EE1">
        <w:rPr>
          <w:w w:val="105"/>
        </w:rPr>
        <w:t xml:space="preserve">. Utrecht. </w:t>
      </w:r>
      <w:proofErr w:type="spellStart"/>
      <w:r w:rsidRPr="00E04EE1">
        <w:rPr>
          <w:w w:val="105"/>
        </w:rPr>
        <w:t>Npuls</w:t>
      </w:r>
      <w:proofErr w:type="spellEnd"/>
      <w:r w:rsidRPr="00E04EE1">
        <w:rPr>
          <w:w w:val="105"/>
        </w:rPr>
        <w:t>.</w:t>
      </w:r>
    </w:p>
    <w:p w14:paraId="4E739EA0" w14:textId="41554A5E" w:rsidR="00CB2517" w:rsidRPr="00CB2517" w:rsidRDefault="00CB2517" w:rsidP="00CB2517">
      <w:pPr>
        <w:spacing w:before="81"/>
        <w:rPr>
          <w:rFonts w:ascii="General Sans" w:hAnsi="General Sans"/>
          <w:sz w:val="20"/>
        </w:rPr>
      </w:pPr>
    </w:p>
    <w:p w14:paraId="0ABF86C9" w14:textId="77777777" w:rsidR="00C8765F" w:rsidRPr="00E04EE1" w:rsidRDefault="00C8765F" w:rsidP="001C206E">
      <w:pPr>
        <w:pStyle w:val="BasistekstSURF"/>
        <w:sectPr w:rsidR="00C8765F" w:rsidRPr="00E04EE1" w:rsidSect="006A0FA8">
          <w:footerReference w:type="even" r:id="rId15"/>
          <w:footerReference w:type="default" r:id="rId16"/>
          <w:headerReference w:type="first" r:id="rId17"/>
          <w:footerReference w:type="first" r:id="rId18"/>
          <w:pgSz w:w="11901" w:h="16817" w:code="9"/>
          <w:pgMar w:top="1531" w:right="1616" w:bottom="1531" w:left="1616" w:header="284" w:footer="284" w:gutter="0"/>
          <w:cols w:space="708"/>
          <w:titlePg/>
          <w:docGrid w:linePitch="360"/>
        </w:sectPr>
      </w:pPr>
    </w:p>
    <w:p w14:paraId="430535B2" w14:textId="77777777" w:rsidR="00CB2517" w:rsidRPr="00E04EE1" w:rsidRDefault="00CB2517" w:rsidP="00E04EE1">
      <w:pPr>
        <w:pStyle w:val="Bijlagekop1SURF"/>
      </w:pPr>
      <w:bookmarkStart w:id="0" w:name="_Toc224054777"/>
      <w:bookmarkStart w:id="1" w:name="_Toc224055052"/>
      <w:bookmarkStart w:id="2" w:name="_Toc225093061"/>
      <w:r w:rsidRPr="00E04EE1">
        <w:lastRenderedPageBreak/>
        <w:t>Versiebeheer</w:t>
      </w:r>
      <w:bookmarkEnd w:id="0"/>
      <w:bookmarkEnd w:id="1"/>
      <w:bookmarkEnd w:id="2"/>
    </w:p>
    <w:tbl>
      <w:tblPr>
        <w:tblStyle w:val="TableNormal1"/>
        <w:tblW w:w="0" w:type="auto"/>
        <w:tblInd w:w="-5" w:type="dxa"/>
        <w:tblBorders>
          <w:top w:val="single" w:sz="4" w:space="0" w:color="EFD2D4"/>
          <w:left w:val="single" w:sz="4" w:space="0" w:color="EFD2D4"/>
          <w:bottom w:val="single" w:sz="4" w:space="0" w:color="EFD2D4"/>
          <w:right w:val="single" w:sz="4" w:space="0" w:color="EFD2D4"/>
          <w:insideH w:val="single" w:sz="4" w:space="0" w:color="EFD2D4"/>
          <w:insideV w:val="single" w:sz="4" w:space="0" w:color="EFD2D4"/>
        </w:tblBorders>
        <w:tblLayout w:type="fixed"/>
        <w:tblLook w:val="01E0" w:firstRow="1" w:lastRow="1" w:firstColumn="1" w:lastColumn="1" w:noHBand="0" w:noVBand="0"/>
      </w:tblPr>
      <w:tblGrid>
        <w:gridCol w:w="1286"/>
        <w:gridCol w:w="1077"/>
        <w:gridCol w:w="1644"/>
        <w:gridCol w:w="4640"/>
      </w:tblGrid>
      <w:tr w:rsidR="00CB2517" w:rsidRPr="00E04EE1" w14:paraId="168276C1" w14:textId="77777777" w:rsidTr="00CB2517">
        <w:trPr>
          <w:trHeight w:val="398"/>
        </w:trPr>
        <w:tc>
          <w:tcPr>
            <w:tcW w:w="1286" w:type="dxa"/>
            <w:shd w:val="clear" w:color="auto" w:fill="231F20"/>
          </w:tcPr>
          <w:p w14:paraId="569AE049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Versie</w:t>
            </w:r>
          </w:p>
        </w:tc>
        <w:tc>
          <w:tcPr>
            <w:tcW w:w="1077" w:type="dxa"/>
            <w:shd w:val="clear" w:color="auto" w:fill="231F20"/>
          </w:tcPr>
          <w:p w14:paraId="0E9B3ED1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Datum</w:t>
            </w:r>
          </w:p>
        </w:tc>
        <w:tc>
          <w:tcPr>
            <w:tcW w:w="1644" w:type="dxa"/>
            <w:shd w:val="clear" w:color="auto" w:fill="231F20"/>
          </w:tcPr>
          <w:p w14:paraId="74C599C9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Auteur</w:t>
            </w:r>
          </w:p>
        </w:tc>
        <w:tc>
          <w:tcPr>
            <w:tcW w:w="4640" w:type="dxa"/>
            <w:shd w:val="clear" w:color="auto" w:fill="231F20"/>
          </w:tcPr>
          <w:p w14:paraId="5BA9A742" w14:textId="257DA8E0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proofErr w:type="spellStart"/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Wijzi</w:t>
            </w:r>
            <w:r w:rsidR="00DE57CC">
              <w:rPr>
                <w:rFonts w:ascii="General Sans" w:hAnsi="General Sans"/>
                <w:color w:val="FFFFFF"/>
                <w:spacing w:val="-2"/>
                <w:sz w:val="18"/>
              </w:rPr>
              <w:t>gi</w:t>
            </w: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ngen</w:t>
            </w:r>
            <w:proofErr w:type="spellEnd"/>
          </w:p>
        </w:tc>
      </w:tr>
      <w:tr w:rsidR="00CB2517" w:rsidRPr="00E04EE1" w14:paraId="626B1717" w14:textId="77777777" w:rsidTr="00CB2517">
        <w:trPr>
          <w:trHeight w:val="398"/>
        </w:trPr>
        <w:tc>
          <w:tcPr>
            <w:tcW w:w="1286" w:type="dxa"/>
          </w:tcPr>
          <w:p w14:paraId="2612938B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0.1</w:t>
            </w:r>
          </w:p>
        </w:tc>
        <w:tc>
          <w:tcPr>
            <w:tcW w:w="1077" w:type="dxa"/>
          </w:tcPr>
          <w:p w14:paraId="31B315A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3E51D566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47472F5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000556B5" w14:textId="77777777" w:rsidTr="00CB2517">
        <w:trPr>
          <w:trHeight w:val="398"/>
        </w:trPr>
        <w:tc>
          <w:tcPr>
            <w:tcW w:w="1286" w:type="dxa"/>
          </w:tcPr>
          <w:p w14:paraId="4161B163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0.2</w:t>
            </w:r>
          </w:p>
        </w:tc>
        <w:tc>
          <w:tcPr>
            <w:tcW w:w="1077" w:type="dxa"/>
          </w:tcPr>
          <w:p w14:paraId="5BDEE93F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11A6FE44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4E752B27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0A62AE65" w14:textId="77777777" w:rsidTr="00CB2517">
        <w:trPr>
          <w:trHeight w:val="398"/>
        </w:trPr>
        <w:tc>
          <w:tcPr>
            <w:tcW w:w="1286" w:type="dxa"/>
          </w:tcPr>
          <w:p w14:paraId="67DC0191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0.3</w:t>
            </w:r>
          </w:p>
        </w:tc>
        <w:tc>
          <w:tcPr>
            <w:tcW w:w="1077" w:type="dxa"/>
          </w:tcPr>
          <w:p w14:paraId="7E351122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54DF3DE9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1356F787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4E8D8E0D" w14:textId="77777777" w:rsidTr="00CB2517">
        <w:trPr>
          <w:trHeight w:val="398"/>
        </w:trPr>
        <w:tc>
          <w:tcPr>
            <w:tcW w:w="1286" w:type="dxa"/>
          </w:tcPr>
          <w:p w14:paraId="06C8FC96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0.4</w:t>
            </w:r>
          </w:p>
        </w:tc>
        <w:tc>
          <w:tcPr>
            <w:tcW w:w="1077" w:type="dxa"/>
          </w:tcPr>
          <w:p w14:paraId="678EBA31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6989D060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70BE64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7405AADC" w14:textId="77777777" w:rsidTr="00CB2517">
        <w:trPr>
          <w:trHeight w:val="398"/>
        </w:trPr>
        <w:tc>
          <w:tcPr>
            <w:tcW w:w="1286" w:type="dxa"/>
          </w:tcPr>
          <w:p w14:paraId="278F7046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0.5</w:t>
            </w:r>
          </w:p>
        </w:tc>
        <w:tc>
          <w:tcPr>
            <w:tcW w:w="1077" w:type="dxa"/>
          </w:tcPr>
          <w:p w14:paraId="44D30851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6EF2F1ED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7937FD84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4E498A77" w14:textId="77777777" w:rsidTr="00CB2517">
        <w:trPr>
          <w:trHeight w:val="398"/>
        </w:trPr>
        <w:tc>
          <w:tcPr>
            <w:tcW w:w="1286" w:type="dxa"/>
          </w:tcPr>
          <w:p w14:paraId="1878A825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1.0</w:t>
            </w:r>
          </w:p>
        </w:tc>
        <w:tc>
          <w:tcPr>
            <w:tcW w:w="1077" w:type="dxa"/>
          </w:tcPr>
          <w:p w14:paraId="67D74E68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49E7EA1C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10D177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</w:tbl>
    <w:p w14:paraId="766EF17A" w14:textId="77777777" w:rsidR="00C8765F" w:rsidRPr="00E04EE1" w:rsidRDefault="00C8765F" w:rsidP="001C206E">
      <w:pPr>
        <w:pStyle w:val="BasistekstSURF"/>
      </w:pPr>
    </w:p>
    <w:p w14:paraId="4E786460" w14:textId="77777777" w:rsidR="001B1375" w:rsidRPr="00E04EE1" w:rsidRDefault="001B1375" w:rsidP="001C206E">
      <w:pPr>
        <w:pStyle w:val="BasistekstSURF"/>
      </w:pPr>
    </w:p>
    <w:p w14:paraId="1C494BE2" w14:textId="77777777" w:rsidR="001B1375" w:rsidRPr="00E04EE1" w:rsidRDefault="001B1375" w:rsidP="001C206E">
      <w:pPr>
        <w:pStyle w:val="BasistekstSURF"/>
      </w:pPr>
    </w:p>
    <w:p w14:paraId="2E80ECC8" w14:textId="77777777" w:rsidR="001B1375" w:rsidRPr="00E04EE1" w:rsidRDefault="001B1375" w:rsidP="001C206E">
      <w:pPr>
        <w:pStyle w:val="BasistekstSURF"/>
      </w:pPr>
    </w:p>
    <w:p w14:paraId="15B4E4D6" w14:textId="77777777" w:rsidR="001B1375" w:rsidRPr="00E04EE1" w:rsidRDefault="001B1375" w:rsidP="001C206E">
      <w:pPr>
        <w:pStyle w:val="BasistekstSURF"/>
      </w:pPr>
    </w:p>
    <w:p w14:paraId="531FC8F2" w14:textId="77777777" w:rsidR="001B1375" w:rsidRPr="00E04EE1" w:rsidRDefault="001B1375" w:rsidP="001C206E">
      <w:pPr>
        <w:pStyle w:val="BasistekstSURF"/>
      </w:pPr>
    </w:p>
    <w:p w14:paraId="3A77FCF0" w14:textId="77777777" w:rsidR="001B1375" w:rsidRPr="00E04EE1" w:rsidRDefault="001B1375" w:rsidP="001C206E">
      <w:pPr>
        <w:pStyle w:val="BasistekstSURF"/>
      </w:pPr>
    </w:p>
    <w:p w14:paraId="3D021C5A" w14:textId="77777777" w:rsidR="001B1375" w:rsidRPr="00E04EE1" w:rsidRDefault="001B1375" w:rsidP="001C206E">
      <w:pPr>
        <w:pStyle w:val="BasistekstSURF"/>
      </w:pPr>
    </w:p>
    <w:p w14:paraId="3596D5C5" w14:textId="77777777" w:rsidR="001B1375" w:rsidRPr="00E04EE1" w:rsidRDefault="001B1375" w:rsidP="001C206E">
      <w:pPr>
        <w:pStyle w:val="BasistekstSURF"/>
      </w:pPr>
    </w:p>
    <w:p w14:paraId="1CD62CA1" w14:textId="77777777" w:rsidR="001B1375" w:rsidRPr="00E04EE1" w:rsidRDefault="001B1375" w:rsidP="001C206E">
      <w:pPr>
        <w:pStyle w:val="BasistekstSURF"/>
      </w:pPr>
    </w:p>
    <w:p w14:paraId="072CB586" w14:textId="77777777" w:rsidR="001B1375" w:rsidRPr="00E04EE1" w:rsidRDefault="001B1375" w:rsidP="001C206E">
      <w:pPr>
        <w:pStyle w:val="BasistekstSURF"/>
      </w:pPr>
    </w:p>
    <w:p w14:paraId="04270108" w14:textId="77777777" w:rsidR="001B1375" w:rsidRPr="00E04EE1" w:rsidRDefault="001B1375" w:rsidP="001C206E">
      <w:pPr>
        <w:pStyle w:val="BasistekstSURF"/>
      </w:pPr>
    </w:p>
    <w:p w14:paraId="4DFC0903" w14:textId="77777777" w:rsidR="001B1375" w:rsidRPr="00E04EE1" w:rsidRDefault="001B1375" w:rsidP="001C206E">
      <w:pPr>
        <w:pStyle w:val="BasistekstSURF"/>
      </w:pPr>
    </w:p>
    <w:p w14:paraId="6EA11470" w14:textId="77777777" w:rsidR="001B1375" w:rsidRPr="00E04EE1" w:rsidRDefault="001B1375" w:rsidP="001C206E">
      <w:pPr>
        <w:pStyle w:val="BasistekstSURF"/>
      </w:pPr>
    </w:p>
    <w:p w14:paraId="13C825C5" w14:textId="77777777" w:rsidR="001B1375" w:rsidRPr="00E04EE1" w:rsidRDefault="001B1375" w:rsidP="001C206E">
      <w:pPr>
        <w:pStyle w:val="BasistekstSURF"/>
      </w:pPr>
    </w:p>
    <w:p w14:paraId="47C6E861" w14:textId="77777777" w:rsidR="001B1375" w:rsidRPr="00E04EE1" w:rsidRDefault="001B1375" w:rsidP="001C206E">
      <w:pPr>
        <w:pStyle w:val="BasistekstSURF"/>
        <w:sectPr w:rsidR="001B1375" w:rsidRPr="00E04EE1" w:rsidSect="00EE0282">
          <w:pgSz w:w="11906" w:h="16838" w:code="9"/>
          <w:pgMar w:top="2070" w:right="1616" w:bottom="1531" w:left="1616" w:header="284" w:footer="284" w:gutter="0"/>
          <w:cols w:space="708"/>
          <w:docGrid w:linePitch="360"/>
        </w:sectPr>
      </w:pPr>
    </w:p>
    <w:p w14:paraId="5D351128" w14:textId="77777777" w:rsidR="00EB6F4B" w:rsidRDefault="00EB6F4B" w:rsidP="00EB6F4B">
      <w:pPr>
        <w:pStyle w:val="Heading1"/>
        <w:tabs>
          <w:tab w:val="left" w:pos="774"/>
        </w:tabs>
        <w:ind w:left="0" w:firstLine="0"/>
      </w:pPr>
      <w:bookmarkStart w:id="3" w:name="_Toc225093063"/>
      <w:r>
        <w:rPr>
          <w:color w:val="231F20"/>
          <w:spacing w:val="-2"/>
        </w:rPr>
        <w:lastRenderedPageBreak/>
        <w:t>Format activiteitenplanning</w:t>
      </w:r>
    </w:p>
    <w:tbl>
      <w:tblPr>
        <w:tblStyle w:val="TableGrid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281"/>
        <w:gridCol w:w="699"/>
        <w:gridCol w:w="2210"/>
        <w:gridCol w:w="778"/>
        <w:gridCol w:w="1521"/>
        <w:gridCol w:w="1436"/>
        <w:gridCol w:w="798"/>
        <w:gridCol w:w="3880"/>
      </w:tblGrid>
      <w:tr w:rsidR="00EB6F4B" w:rsidRPr="009610D7" w14:paraId="79100266" w14:textId="77777777" w:rsidTr="002E4960">
        <w:tc>
          <w:tcPr>
            <w:tcW w:w="2980" w:type="dxa"/>
            <w:gridSpan w:val="2"/>
            <w:shd w:val="clear" w:color="auto" w:fill="4168B1"/>
          </w:tcPr>
          <w:p w14:paraId="4C7F2E0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Fase 1.</w:t>
            </w:r>
            <w:r w:rsidRPr="00DE57CC"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  <w:t xml:space="preserve"> Opstartfase</w:t>
            </w:r>
          </w:p>
        </w:tc>
        <w:tc>
          <w:tcPr>
            <w:tcW w:w="2988" w:type="dxa"/>
            <w:gridSpan w:val="2"/>
            <w:shd w:val="clear" w:color="auto" w:fill="4168B1"/>
          </w:tcPr>
          <w:p w14:paraId="461615E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 xml:space="preserve">Fase 2. </w:t>
            </w:r>
            <w:r w:rsidRPr="00DE57CC"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  <w:t>Inrichting project</w:t>
            </w:r>
          </w:p>
        </w:tc>
        <w:tc>
          <w:tcPr>
            <w:tcW w:w="2957" w:type="dxa"/>
            <w:gridSpan w:val="2"/>
            <w:shd w:val="clear" w:color="auto" w:fill="4168B1"/>
          </w:tcPr>
          <w:p w14:paraId="58539B8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 xml:space="preserve">Fase 3. </w:t>
            </w:r>
            <w:r w:rsidRPr="00DE57CC"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  <w:t>Uitvoering</w:t>
            </w:r>
          </w:p>
        </w:tc>
        <w:tc>
          <w:tcPr>
            <w:tcW w:w="4678" w:type="dxa"/>
            <w:gridSpan w:val="2"/>
            <w:shd w:val="clear" w:color="auto" w:fill="4168B1"/>
          </w:tcPr>
          <w:p w14:paraId="1A819A7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 xml:space="preserve">Fase 4. </w:t>
            </w:r>
            <w:r w:rsidRPr="00DE57CC">
              <w:rPr>
                <w:rFonts w:ascii="General Sans" w:hAnsi="General Sans" w:cstheme="minorHAnsi"/>
                <w:color w:val="FFFFFF" w:themeColor="background1"/>
                <w:sz w:val="21"/>
                <w:szCs w:val="21"/>
              </w:rPr>
              <w:t>Afronding</w:t>
            </w:r>
          </w:p>
        </w:tc>
      </w:tr>
      <w:tr w:rsidR="00EB6F4B" w:rsidRPr="009610D7" w14:paraId="47D19B3B" w14:textId="77777777" w:rsidTr="002E4960">
        <w:tc>
          <w:tcPr>
            <w:tcW w:w="2980" w:type="dxa"/>
            <w:gridSpan w:val="2"/>
          </w:tcPr>
          <w:p w14:paraId="7638F937" w14:textId="77777777" w:rsidR="00EB6F4B" w:rsidRPr="009610D7" w:rsidRDefault="00EB6F4B" w:rsidP="00380E1A">
            <w:pPr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2988" w:type="dxa"/>
            <w:gridSpan w:val="2"/>
          </w:tcPr>
          <w:p w14:paraId="02BD9E0F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2957" w:type="dxa"/>
            <w:gridSpan w:val="2"/>
          </w:tcPr>
          <w:p w14:paraId="3F65484B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4678" w:type="dxa"/>
            <w:gridSpan w:val="2"/>
          </w:tcPr>
          <w:p w14:paraId="2B932A7C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</w:tr>
      <w:tr w:rsidR="00EB6F4B" w:rsidRPr="009610D7" w14:paraId="7A3EC310" w14:textId="77777777" w:rsidTr="002E4960">
        <w:tc>
          <w:tcPr>
            <w:tcW w:w="2980" w:type="dxa"/>
            <w:gridSpan w:val="2"/>
          </w:tcPr>
          <w:p w14:paraId="4F3D0B83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2988" w:type="dxa"/>
            <w:gridSpan w:val="2"/>
          </w:tcPr>
          <w:p w14:paraId="73EF7BB3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2957" w:type="dxa"/>
            <w:gridSpan w:val="2"/>
          </w:tcPr>
          <w:p w14:paraId="45697D6F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  <w:tc>
          <w:tcPr>
            <w:tcW w:w="4678" w:type="dxa"/>
            <w:gridSpan w:val="2"/>
          </w:tcPr>
          <w:p w14:paraId="7AFDEB74" w14:textId="77777777" w:rsidR="00EB6F4B" w:rsidRPr="009610D7" w:rsidRDefault="00EB6F4B" w:rsidP="00380E1A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</w:p>
        </w:tc>
      </w:tr>
      <w:tr w:rsidR="00EB6F4B" w:rsidRPr="00DE57CC" w14:paraId="6466AAA2" w14:textId="77777777" w:rsidTr="002E4960">
        <w:trPr>
          <w:trHeight w:val="300"/>
        </w:trPr>
        <w:tc>
          <w:tcPr>
            <w:tcW w:w="13603" w:type="dxa"/>
            <w:gridSpan w:val="8"/>
            <w:shd w:val="clear" w:color="auto" w:fill="4168B1"/>
          </w:tcPr>
          <w:p w14:paraId="06D9964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Fase 1. Opstartfase</w:t>
            </w:r>
          </w:p>
        </w:tc>
      </w:tr>
      <w:tr w:rsidR="00EB6F4B" w:rsidRPr="00DE57CC" w14:paraId="72FF9542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603" w:type="dxa"/>
            <w:gridSpan w:val="8"/>
            <w:shd w:val="clear" w:color="auto" w:fill="000000" w:themeFill="text1"/>
          </w:tcPr>
          <w:p w14:paraId="51ACF353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color w:val="FFFFFF" w:themeColor="background1"/>
                <w:sz w:val="21"/>
                <w:szCs w:val="21"/>
              </w:rPr>
              <w:t>Organisatie-Proces</w:t>
            </w:r>
          </w:p>
        </w:tc>
      </w:tr>
      <w:tr w:rsidR="00DE57CC" w:rsidRPr="00DE57CC" w14:paraId="13590502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  <w:shd w:val="clear" w:color="auto" w:fill="EFD2D4"/>
          </w:tcPr>
          <w:p w14:paraId="520E0A93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Acties</w:t>
            </w:r>
          </w:p>
        </w:tc>
        <w:tc>
          <w:tcPr>
            <w:tcW w:w="2909" w:type="dxa"/>
            <w:gridSpan w:val="2"/>
            <w:shd w:val="clear" w:color="auto" w:fill="EFD2D4"/>
          </w:tcPr>
          <w:p w14:paraId="7FB87E25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Resultaat</w:t>
            </w:r>
          </w:p>
        </w:tc>
        <w:tc>
          <w:tcPr>
            <w:tcW w:w="2299" w:type="dxa"/>
            <w:gridSpan w:val="2"/>
            <w:shd w:val="clear" w:color="auto" w:fill="EFD2D4"/>
          </w:tcPr>
          <w:p w14:paraId="63CC3BF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Instrumenten, tools</w:t>
            </w:r>
          </w:p>
        </w:tc>
        <w:tc>
          <w:tcPr>
            <w:tcW w:w="2234" w:type="dxa"/>
            <w:gridSpan w:val="2"/>
            <w:shd w:val="clear" w:color="auto" w:fill="EFD2D4"/>
          </w:tcPr>
          <w:p w14:paraId="2D263E2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Tijdspad</w:t>
            </w:r>
          </w:p>
        </w:tc>
        <w:tc>
          <w:tcPr>
            <w:tcW w:w="3880" w:type="dxa"/>
            <w:shd w:val="clear" w:color="auto" w:fill="EFD2D4"/>
          </w:tcPr>
          <w:p w14:paraId="2F2AADC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Betrokkenen</w:t>
            </w:r>
          </w:p>
        </w:tc>
      </w:tr>
      <w:tr w:rsidR="00EB6F4B" w:rsidRPr="00DE57CC" w14:paraId="026EDD8A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603" w:type="dxa"/>
            <w:gridSpan w:val="8"/>
            <w:shd w:val="clear" w:color="auto" w:fill="0EB68A"/>
          </w:tcPr>
          <w:p w14:paraId="5921D82B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407B62D8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</w:tcPr>
          <w:p w14:paraId="7235AA88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0FDC147B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090A5A7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6D3D98B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6F19811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51E7F797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</w:tcPr>
          <w:p w14:paraId="588BD78D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07D9295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3112F440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3F30FD5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5573AE0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08AAE1FB" w14:textId="77777777" w:rsidTr="002E4960">
        <w:tblPrEx>
          <w:tblLook w:val="06A0" w:firstRow="1" w:lastRow="0" w:firstColumn="1" w:lastColumn="0" w:noHBand="1" w:noVBand="1"/>
        </w:tblPrEx>
        <w:trPr>
          <w:trHeight w:val="110"/>
        </w:trPr>
        <w:tc>
          <w:tcPr>
            <w:tcW w:w="2281" w:type="dxa"/>
          </w:tcPr>
          <w:p w14:paraId="4B124CC6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1818178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6F4A85F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1901D68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768FE0A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1CE1079C" w14:textId="77777777" w:rsidTr="002E4960">
        <w:tblPrEx>
          <w:tblLook w:val="06A0" w:firstRow="1" w:lastRow="0" w:firstColumn="1" w:lastColumn="0" w:noHBand="1" w:noVBand="1"/>
        </w:tblPrEx>
        <w:trPr>
          <w:trHeight w:val="256"/>
        </w:trPr>
        <w:tc>
          <w:tcPr>
            <w:tcW w:w="2281" w:type="dxa"/>
          </w:tcPr>
          <w:p w14:paraId="1EAC165A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4AE24F10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670006E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0714DF6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46CC0B7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5EDECE59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603" w:type="dxa"/>
            <w:gridSpan w:val="8"/>
            <w:shd w:val="clear" w:color="auto" w:fill="0EB68A"/>
          </w:tcPr>
          <w:p w14:paraId="7FEDBFA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161E1E27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</w:tcPr>
          <w:p w14:paraId="249F1442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05D8FF5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70C8A4D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5C69A09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5B4235F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2CD7FEDB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</w:tcPr>
          <w:p w14:paraId="1C777F95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2F66408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00C7881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234" w:type="dxa"/>
            <w:gridSpan w:val="2"/>
          </w:tcPr>
          <w:p w14:paraId="01BCA18B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3C8DF40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4EDDA6B1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281" w:type="dxa"/>
          </w:tcPr>
          <w:p w14:paraId="7558F345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909" w:type="dxa"/>
            <w:gridSpan w:val="2"/>
          </w:tcPr>
          <w:p w14:paraId="7079847E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9" w:type="dxa"/>
            <w:gridSpan w:val="2"/>
          </w:tcPr>
          <w:p w14:paraId="00DCBB4E" w14:textId="77777777" w:rsidR="00EB6F4B" w:rsidRPr="00DE57CC" w:rsidRDefault="00EB6F4B" w:rsidP="00380E1A">
            <w:pPr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34" w:type="dxa"/>
            <w:gridSpan w:val="2"/>
          </w:tcPr>
          <w:p w14:paraId="2F0A579C" w14:textId="77777777" w:rsidR="00EB6F4B" w:rsidRPr="00DE57CC" w:rsidRDefault="00EB6F4B" w:rsidP="00380E1A">
            <w:pPr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3880" w:type="dxa"/>
          </w:tcPr>
          <w:p w14:paraId="3ACFBEF6" w14:textId="77777777" w:rsidR="00EB6F4B" w:rsidRPr="00DE57CC" w:rsidRDefault="00EB6F4B" w:rsidP="00380E1A">
            <w:pPr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38836047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13603" w:type="dxa"/>
            <w:gridSpan w:val="8"/>
            <w:shd w:val="clear" w:color="auto" w:fill="0EB68A"/>
          </w:tcPr>
          <w:p w14:paraId="2850A2D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</w:tbl>
    <w:p w14:paraId="33A22D70" w14:textId="77777777" w:rsidR="00EB6F4B" w:rsidRDefault="00EB6F4B" w:rsidP="00EB6F4B">
      <w:pPr>
        <w:pStyle w:val="NoSpacing"/>
        <w:rPr>
          <w:sz w:val="21"/>
          <w:szCs w:val="21"/>
          <w:lang w:eastAsia="nl-NL"/>
        </w:rPr>
      </w:pPr>
    </w:p>
    <w:p w14:paraId="6FB5F9A7" w14:textId="77777777" w:rsidR="00EB6F4B" w:rsidRPr="009610D7" w:rsidRDefault="00EB6F4B" w:rsidP="00EB6F4B">
      <w:pPr>
        <w:pStyle w:val="NoSpacing"/>
        <w:rPr>
          <w:sz w:val="21"/>
          <w:szCs w:val="21"/>
          <w:lang w:eastAsia="nl-NL"/>
        </w:rPr>
      </w:pPr>
    </w:p>
    <w:tbl>
      <w:tblPr>
        <w:tblStyle w:val="TableGrid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540"/>
        <w:gridCol w:w="2501"/>
        <w:gridCol w:w="2252"/>
        <w:gridCol w:w="2108"/>
        <w:gridCol w:w="4344"/>
      </w:tblGrid>
      <w:tr w:rsidR="00EB6F4B" w:rsidRPr="00DE57CC" w14:paraId="6E425DAD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4168B1"/>
          </w:tcPr>
          <w:p w14:paraId="33375EF3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Fase 2. Inrichting project</w:t>
            </w:r>
          </w:p>
        </w:tc>
      </w:tr>
      <w:tr w:rsidR="00EB6F4B" w:rsidRPr="00DE57CC" w14:paraId="310B5A94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745" w:type="dxa"/>
            <w:gridSpan w:val="5"/>
            <w:shd w:val="clear" w:color="auto" w:fill="000000" w:themeFill="text1"/>
          </w:tcPr>
          <w:p w14:paraId="0310A80B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color w:val="FFFFFF" w:themeColor="background1"/>
                <w:sz w:val="21"/>
                <w:szCs w:val="21"/>
              </w:rPr>
              <w:t>Organisatie-Proces-Projectmatig</w:t>
            </w:r>
          </w:p>
        </w:tc>
      </w:tr>
      <w:tr w:rsidR="00DE57CC" w:rsidRPr="00DE57CC" w14:paraId="7C6C1521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EFD2D4"/>
          </w:tcPr>
          <w:p w14:paraId="1B9EBC88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Acties</w:t>
            </w:r>
          </w:p>
        </w:tc>
        <w:tc>
          <w:tcPr>
            <w:tcW w:w="2501" w:type="dxa"/>
            <w:shd w:val="clear" w:color="auto" w:fill="EFD2D4"/>
          </w:tcPr>
          <w:p w14:paraId="33B372F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Resultaat</w:t>
            </w:r>
          </w:p>
        </w:tc>
        <w:tc>
          <w:tcPr>
            <w:tcW w:w="2252" w:type="dxa"/>
            <w:shd w:val="clear" w:color="auto" w:fill="EFD2D4"/>
          </w:tcPr>
          <w:p w14:paraId="064D509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Instrumenten, tools</w:t>
            </w:r>
          </w:p>
        </w:tc>
        <w:tc>
          <w:tcPr>
            <w:tcW w:w="2108" w:type="dxa"/>
            <w:shd w:val="clear" w:color="auto" w:fill="EFD2D4"/>
          </w:tcPr>
          <w:p w14:paraId="5F1A27F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Tijdspad</w:t>
            </w:r>
          </w:p>
        </w:tc>
        <w:tc>
          <w:tcPr>
            <w:tcW w:w="4344" w:type="dxa"/>
            <w:shd w:val="clear" w:color="auto" w:fill="EFD2D4"/>
          </w:tcPr>
          <w:p w14:paraId="097C30E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Betrokkenen</w:t>
            </w:r>
          </w:p>
        </w:tc>
      </w:tr>
      <w:tr w:rsidR="00EB6F4B" w:rsidRPr="00DE57CC" w14:paraId="4302039D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13745" w:type="dxa"/>
            <w:gridSpan w:val="5"/>
            <w:shd w:val="clear" w:color="auto" w:fill="0EB68A"/>
          </w:tcPr>
          <w:p w14:paraId="59739AAF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DE57CC" w:rsidRPr="00DE57CC" w14:paraId="198BABE5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FFFFFF" w:themeFill="background1"/>
          </w:tcPr>
          <w:p w14:paraId="3F518849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2501" w:type="dxa"/>
            <w:shd w:val="clear" w:color="auto" w:fill="FFFFFF" w:themeFill="background1"/>
          </w:tcPr>
          <w:p w14:paraId="35E621B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52" w:type="dxa"/>
            <w:shd w:val="clear" w:color="auto" w:fill="FFFFFF" w:themeFill="background1"/>
          </w:tcPr>
          <w:p w14:paraId="58A8A1CE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2108" w:type="dxa"/>
            <w:shd w:val="clear" w:color="auto" w:fill="FFFFFF" w:themeFill="background1"/>
          </w:tcPr>
          <w:p w14:paraId="58542F61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4344" w:type="dxa"/>
            <w:shd w:val="clear" w:color="auto" w:fill="FFFFFF" w:themeFill="background1"/>
          </w:tcPr>
          <w:p w14:paraId="30AA8A6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DE57CC" w:rsidRPr="00DE57CC" w14:paraId="25F41736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FFFFFF" w:themeFill="background1"/>
          </w:tcPr>
          <w:p w14:paraId="1E4E1EF3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2501" w:type="dxa"/>
            <w:shd w:val="clear" w:color="auto" w:fill="FFFFFF" w:themeFill="background1"/>
          </w:tcPr>
          <w:p w14:paraId="360610F1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2252" w:type="dxa"/>
            <w:shd w:val="clear" w:color="auto" w:fill="FFFFFF" w:themeFill="background1"/>
          </w:tcPr>
          <w:p w14:paraId="21C4BE07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2108" w:type="dxa"/>
            <w:shd w:val="clear" w:color="auto" w:fill="FFFFFF" w:themeFill="background1"/>
          </w:tcPr>
          <w:p w14:paraId="13BAC92B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  <w:tc>
          <w:tcPr>
            <w:tcW w:w="4344" w:type="dxa"/>
            <w:shd w:val="clear" w:color="auto" w:fill="FFFFFF" w:themeFill="background1"/>
          </w:tcPr>
          <w:p w14:paraId="7FC43A0E" w14:textId="77777777" w:rsidR="00EB6F4B" w:rsidRPr="00DE57CC" w:rsidRDefault="00EB6F4B" w:rsidP="00380E1A">
            <w:pPr>
              <w:pStyle w:val="NoSpacing"/>
              <w:rPr>
                <w:rFonts w:ascii="General Sans" w:hAnsi="General Sans"/>
                <w:sz w:val="21"/>
                <w:szCs w:val="21"/>
              </w:rPr>
            </w:pPr>
          </w:p>
        </w:tc>
      </w:tr>
      <w:tr w:rsidR="00DE57CC" w:rsidRPr="00DE57CC" w14:paraId="27F67C10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FFFFFF" w:themeFill="background1"/>
          </w:tcPr>
          <w:p w14:paraId="202B2A4B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01" w:type="dxa"/>
            <w:shd w:val="clear" w:color="auto" w:fill="FFFFFF" w:themeFill="background1"/>
          </w:tcPr>
          <w:p w14:paraId="3302312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52" w:type="dxa"/>
            <w:shd w:val="clear" w:color="auto" w:fill="FFFFFF" w:themeFill="background1"/>
          </w:tcPr>
          <w:p w14:paraId="76245797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108" w:type="dxa"/>
            <w:shd w:val="clear" w:color="auto" w:fill="FFFFFF" w:themeFill="background1"/>
          </w:tcPr>
          <w:p w14:paraId="6B41456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44" w:type="dxa"/>
            <w:shd w:val="clear" w:color="auto" w:fill="FFFFFF" w:themeFill="background1"/>
          </w:tcPr>
          <w:p w14:paraId="42112CF5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DE57CC" w:rsidRPr="00DE57CC" w14:paraId="7F6626E3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FFFFFF" w:themeFill="background1"/>
          </w:tcPr>
          <w:p w14:paraId="3602291C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501" w:type="dxa"/>
            <w:shd w:val="clear" w:color="auto" w:fill="FFFFFF" w:themeFill="background1"/>
          </w:tcPr>
          <w:p w14:paraId="0BEFF2F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252" w:type="dxa"/>
            <w:shd w:val="clear" w:color="auto" w:fill="FFFFFF" w:themeFill="background1"/>
          </w:tcPr>
          <w:p w14:paraId="0F488E67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108" w:type="dxa"/>
            <w:shd w:val="clear" w:color="auto" w:fill="FFFFFF" w:themeFill="background1"/>
          </w:tcPr>
          <w:p w14:paraId="6D8BC06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4344" w:type="dxa"/>
            <w:shd w:val="clear" w:color="auto" w:fill="FFFFFF" w:themeFill="background1"/>
          </w:tcPr>
          <w:p w14:paraId="25606DE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</w:tr>
      <w:tr w:rsidR="00DE57CC" w:rsidRPr="00DE57CC" w14:paraId="413D4E5A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  <w:shd w:val="clear" w:color="auto" w:fill="FFFFFF" w:themeFill="background1"/>
          </w:tcPr>
          <w:p w14:paraId="0CEED418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501" w:type="dxa"/>
            <w:shd w:val="clear" w:color="auto" w:fill="FFFFFF" w:themeFill="background1"/>
          </w:tcPr>
          <w:p w14:paraId="414B597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252" w:type="dxa"/>
            <w:shd w:val="clear" w:color="auto" w:fill="FFFFFF" w:themeFill="background1"/>
          </w:tcPr>
          <w:p w14:paraId="02B4CFCE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108" w:type="dxa"/>
            <w:shd w:val="clear" w:color="auto" w:fill="FFFFFF" w:themeFill="background1"/>
          </w:tcPr>
          <w:p w14:paraId="6D94B89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4344" w:type="dxa"/>
            <w:shd w:val="clear" w:color="auto" w:fill="FFFFFF" w:themeFill="background1"/>
          </w:tcPr>
          <w:p w14:paraId="7D79B5B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</w:tr>
      <w:tr w:rsidR="00EB6F4B" w:rsidRPr="00DE57CC" w14:paraId="0A17D67B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13745" w:type="dxa"/>
            <w:gridSpan w:val="5"/>
            <w:shd w:val="clear" w:color="auto" w:fill="0EB68A"/>
          </w:tcPr>
          <w:p w14:paraId="67F3ABE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702E3FB8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</w:tcPr>
          <w:p w14:paraId="4F8BDA50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501" w:type="dxa"/>
          </w:tcPr>
          <w:p w14:paraId="434320A7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252" w:type="dxa"/>
          </w:tcPr>
          <w:p w14:paraId="01488E9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108" w:type="dxa"/>
          </w:tcPr>
          <w:p w14:paraId="5793349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4344" w:type="dxa"/>
          </w:tcPr>
          <w:p w14:paraId="4555306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</w:tr>
      <w:tr w:rsidR="00EB6F4B" w:rsidRPr="00DE57CC" w14:paraId="18BC251C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</w:tcPr>
          <w:p w14:paraId="394F7C6A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  <w:tc>
          <w:tcPr>
            <w:tcW w:w="2501" w:type="dxa"/>
          </w:tcPr>
          <w:p w14:paraId="3964D10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252" w:type="dxa"/>
          </w:tcPr>
          <w:p w14:paraId="6BB44100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2108" w:type="dxa"/>
          </w:tcPr>
          <w:p w14:paraId="7D2E8B1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  <w:tc>
          <w:tcPr>
            <w:tcW w:w="4344" w:type="dxa"/>
          </w:tcPr>
          <w:p w14:paraId="7D9A04EE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  <w:lang w:val="en-US"/>
              </w:rPr>
            </w:pPr>
          </w:p>
        </w:tc>
      </w:tr>
      <w:tr w:rsidR="00EB6F4B" w:rsidRPr="00DE57CC" w14:paraId="62AC94D1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745" w:type="dxa"/>
            <w:gridSpan w:val="5"/>
            <w:shd w:val="clear" w:color="auto" w:fill="0EB68A"/>
          </w:tcPr>
          <w:p w14:paraId="04E86663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6F985CF2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</w:tcPr>
          <w:p w14:paraId="11D60041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501" w:type="dxa"/>
          </w:tcPr>
          <w:p w14:paraId="59D4676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252" w:type="dxa"/>
          </w:tcPr>
          <w:p w14:paraId="449081B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108" w:type="dxa"/>
          </w:tcPr>
          <w:p w14:paraId="76CCF70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4344" w:type="dxa"/>
          </w:tcPr>
          <w:p w14:paraId="302DFEE5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</w:tr>
      <w:tr w:rsidR="00EB6F4B" w:rsidRPr="00DE57CC" w14:paraId="3A3D175F" w14:textId="77777777" w:rsidTr="002E4960">
        <w:tblPrEx>
          <w:tblLook w:val="06A0" w:firstRow="1" w:lastRow="0" w:firstColumn="1" w:lastColumn="0" w:noHBand="1" w:noVBand="1"/>
        </w:tblPrEx>
        <w:trPr>
          <w:trHeight w:val="312"/>
        </w:trPr>
        <w:tc>
          <w:tcPr>
            <w:tcW w:w="2540" w:type="dxa"/>
          </w:tcPr>
          <w:p w14:paraId="4332B43D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01" w:type="dxa"/>
          </w:tcPr>
          <w:p w14:paraId="0B39599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52" w:type="dxa"/>
          </w:tcPr>
          <w:p w14:paraId="322F7A2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108" w:type="dxa"/>
          </w:tcPr>
          <w:p w14:paraId="626E2B1E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44" w:type="dxa"/>
          </w:tcPr>
          <w:p w14:paraId="37790EE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74F988F2" w14:textId="77777777" w:rsidTr="002E4960">
        <w:tblPrEx>
          <w:tblLook w:val="06A0" w:firstRow="1" w:lastRow="0" w:firstColumn="1" w:lastColumn="0" w:noHBand="1" w:noVBand="1"/>
        </w:tblPrEx>
        <w:trPr>
          <w:trHeight w:val="300"/>
        </w:trPr>
        <w:tc>
          <w:tcPr>
            <w:tcW w:w="13745" w:type="dxa"/>
            <w:gridSpan w:val="5"/>
            <w:shd w:val="clear" w:color="auto" w:fill="0EB68A"/>
          </w:tcPr>
          <w:p w14:paraId="54B6697B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</w:tbl>
    <w:p w14:paraId="24079005" w14:textId="77777777" w:rsidR="00EB6F4B" w:rsidRDefault="00EB6F4B" w:rsidP="00EB6F4B">
      <w:pPr>
        <w:pStyle w:val="NoSpacing"/>
        <w:rPr>
          <w:sz w:val="21"/>
          <w:szCs w:val="21"/>
          <w:lang w:eastAsia="nl-NL"/>
        </w:rPr>
      </w:pPr>
    </w:p>
    <w:tbl>
      <w:tblPr>
        <w:tblStyle w:val="TableGrid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6A0" w:firstRow="1" w:lastRow="0" w:firstColumn="1" w:lastColumn="0" w:noHBand="1" w:noVBand="1"/>
      </w:tblPr>
      <w:tblGrid>
        <w:gridCol w:w="2282"/>
        <w:gridCol w:w="2539"/>
        <w:gridCol w:w="2559"/>
        <w:gridCol w:w="2044"/>
        <w:gridCol w:w="4321"/>
      </w:tblGrid>
      <w:tr w:rsidR="00EB6F4B" w:rsidRPr="00DE57CC" w14:paraId="5A7C1F4D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4168B1"/>
          </w:tcPr>
          <w:p w14:paraId="782264A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lastRenderedPageBreak/>
              <w:t>Fase 3. Uitvoering</w:t>
            </w:r>
          </w:p>
        </w:tc>
      </w:tr>
      <w:tr w:rsidR="00EB6F4B" w:rsidRPr="00DE57CC" w14:paraId="6344B1E2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000000" w:themeFill="text1"/>
          </w:tcPr>
          <w:p w14:paraId="66C9B57F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color w:val="FFFFFF" w:themeColor="background1"/>
                <w:sz w:val="21"/>
                <w:szCs w:val="21"/>
              </w:rPr>
              <w:t>Organisatie-Proces-Projectmatig</w:t>
            </w:r>
          </w:p>
        </w:tc>
      </w:tr>
      <w:tr w:rsidR="00DE57CC" w:rsidRPr="00DE57CC" w14:paraId="32F58867" w14:textId="77777777" w:rsidTr="002E4960">
        <w:trPr>
          <w:trHeight w:val="312"/>
        </w:trPr>
        <w:tc>
          <w:tcPr>
            <w:tcW w:w="2282" w:type="dxa"/>
            <w:shd w:val="clear" w:color="auto" w:fill="EFD2D4"/>
          </w:tcPr>
          <w:p w14:paraId="5D6928C1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Acties</w:t>
            </w:r>
          </w:p>
        </w:tc>
        <w:tc>
          <w:tcPr>
            <w:tcW w:w="2539" w:type="dxa"/>
            <w:shd w:val="clear" w:color="auto" w:fill="EFD2D4"/>
          </w:tcPr>
          <w:p w14:paraId="264D656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Resultaat</w:t>
            </w:r>
          </w:p>
        </w:tc>
        <w:tc>
          <w:tcPr>
            <w:tcW w:w="2559" w:type="dxa"/>
            <w:shd w:val="clear" w:color="auto" w:fill="EFD2D4"/>
          </w:tcPr>
          <w:p w14:paraId="023812D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Instrumenten, tools</w:t>
            </w:r>
          </w:p>
        </w:tc>
        <w:tc>
          <w:tcPr>
            <w:tcW w:w="2044" w:type="dxa"/>
            <w:shd w:val="clear" w:color="auto" w:fill="EFD2D4"/>
          </w:tcPr>
          <w:p w14:paraId="3C375D3B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Tijdspad</w:t>
            </w:r>
          </w:p>
        </w:tc>
        <w:tc>
          <w:tcPr>
            <w:tcW w:w="4321" w:type="dxa"/>
            <w:shd w:val="clear" w:color="auto" w:fill="EFD2D4"/>
          </w:tcPr>
          <w:p w14:paraId="330070D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Betrokkenen</w:t>
            </w:r>
          </w:p>
        </w:tc>
      </w:tr>
      <w:tr w:rsidR="00EB6F4B" w:rsidRPr="00DE57CC" w14:paraId="6349D1DA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0EB68A"/>
          </w:tcPr>
          <w:p w14:paraId="107E95E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7AAE88E2" w14:textId="77777777" w:rsidTr="002E4960">
        <w:trPr>
          <w:trHeight w:val="312"/>
        </w:trPr>
        <w:tc>
          <w:tcPr>
            <w:tcW w:w="2282" w:type="dxa"/>
          </w:tcPr>
          <w:p w14:paraId="2204799B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20B9E7E2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559" w:type="dxa"/>
          </w:tcPr>
          <w:p w14:paraId="170181E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2FE1224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6AEBFF50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</w:tr>
      <w:tr w:rsidR="00EB6F4B" w:rsidRPr="00DE57CC" w14:paraId="4A28D8F9" w14:textId="77777777" w:rsidTr="002E4960">
        <w:trPr>
          <w:trHeight w:val="312"/>
        </w:trPr>
        <w:tc>
          <w:tcPr>
            <w:tcW w:w="2282" w:type="dxa"/>
          </w:tcPr>
          <w:p w14:paraId="14C64ACD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16306853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color w:val="FF0000"/>
                <w:sz w:val="21"/>
                <w:szCs w:val="21"/>
              </w:rPr>
            </w:pPr>
          </w:p>
        </w:tc>
        <w:tc>
          <w:tcPr>
            <w:tcW w:w="2559" w:type="dxa"/>
          </w:tcPr>
          <w:p w14:paraId="5A1F076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736CC12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2E3BE0B9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34534EAB" w14:textId="77777777" w:rsidTr="002E4960">
        <w:trPr>
          <w:trHeight w:val="312"/>
        </w:trPr>
        <w:tc>
          <w:tcPr>
            <w:tcW w:w="2282" w:type="dxa"/>
          </w:tcPr>
          <w:p w14:paraId="1C18920A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75A74B58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59" w:type="dxa"/>
          </w:tcPr>
          <w:p w14:paraId="2E02544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2A67CB1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6AE6D3A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73C43D32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0EB68A"/>
          </w:tcPr>
          <w:p w14:paraId="7AFDC039" w14:textId="77777777" w:rsidR="00EB6F4B" w:rsidRPr="00DE57CC" w:rsidRDefault="00EB6F4B" w:rsidP="00380E1A">
            <w:pPr>
              <w:pStyle w:val="NoSpacing"/>
              <w:rPr>
                <w:rFonts w:ascii="General Sans" w:eastAsia="Calibri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18B4241B" w14:textId="77777777" w:rsidTr="002E4960">
        <w:trPr>
          <w:trHeight w:val="312"/>
        </w:trPr>
        <w:tc>
          <w:tcPr>
            <w:tcW w:w="2282" w:type="dxa"/>
          </w:tcPr>
          <w:p w14:paraId="4A6C95FC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42C2B0E6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59" w:type="dxa"/>
          </w:tcPr>
          <w:p w14:paraId="420944E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78A5AB48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06A8E70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58E8C556" w14:textId="77777777" w:rsidTr="002E4960">
        <w:trPr>
          <w:trHeight w:val="312"/>
        </w:trPr>
        <w:tc>
          <w:tcPr>
            <w:tcW w:w="2282" w:type="dxa"/>
          </w:tcPr>
          <w:p w14:paraId="51D9DF7F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2E5FF41D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59" w:type="dxa"/>
          </w:tcPr>
          <w:p w14:paraId="3224C25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4741751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35354D7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04921A53" w14:textId="77777777" w:rsidTr="002E4960">
        <w:trPr>
          <w:trHeight w:val="312"/>
        </w:trPr>
        <w:tc>
          <w:tcPr>
            <w:tcW w:w="2282" w:type="dxa"/>
          </w:tcPr>
          <w:p w14:paraId="74E7538C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39" w:type="dxa"/>
          </w:tcPr>
          <w:p w14:paraId="697D23DC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59" w:type="dxa"/>
          </w:tcPr>
          <w:p w14:paraId="00D58E7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044" w:type="dxa"/>
          </w:tcPr>
          <w:p w14:paraId="1BC6E8A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321" w:type="dxa"/>
          </w:tcPr>
          <w:p w14:paraId="38D954A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0897B0B5" w14:textId="77777777" w:rsidTr="002E4960">
        <w:trPr>
          <w:trHeight w:val="300"/>
        </w:trPr>
        <w:tc>
          <w:tcPr>
            <w:tcW w:w="13745" w:type="dxa"/>
            <w:gridSpan w:val="5"/>
            <w:shd w:val="clear" w:color="auto" w:fill="0EB68A"/>
          </w:tcPr>
          <w:p w14:paraId="7408970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</w:tbl>
    <w:p w14:paraId="3E62C148" w14:textId="77777777" w:rsidR="00EB6F4B" w:rsidRPr="009610D7" w:rsidRDefault="00EB6F4B" w:rsidP="00EB6F4B">
      <w:pPr>
        <w:pStyle w:val="NoSpacing"/>
        <w:rPr>
          <w:sz w:val="21"/>
          <w:szCs w:val="21"/>
          <w:lang w:eastAsia="nl-NL"/>
        </w:rPr>
      </w:pPr>
    </w:p>
    <w:p w14:paraId="6D9DC377" w14:textId="77777777" w:rsidR="00EB6F4B" w:rsidRPr="009610D7" w:rsidRDefault="00EB6F4B" w:rsidP="00EB6F4B">
      <w:pPr>
        <w:pStyle w:val="NoSpacing"/>
        <w:rPr>
          <w:sz w:val="21"/>
          <w:szCs w:val="21"/>
          <w:lang w:eastAsia="nl-NL"/>
        </w:rPr>
      </w:pPr>
    </w:p>
    <w:p w14:paraId="40465FDB" w14:textId="77777777" w:rsidR="00EB6F4B" w:rsidRDefault="00EB6F4B">
      <w:r>
        <w:br w:type="page"/>
      </w:r>
    </w:p>
    <w:tbl>
      <w:tblPr>
        <w:tblStyle w:val="TableGrid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6A0" w:firstRow="1" w:lastRow="0" w:firstColumn="1" w:lastColumn="0" w:noHBand="1" w:noVBand="1"/>
      </w:tblPr>
      <w:tblGrid>
        <w:gridCol w:w="2295"/>
        <w:gridCol w:w="2550"/>
        <w:gridCol w:w="2296"/>
        <w:gridCol w:w="2221"/>
        <w:gridCol w:w="4241"/>
      </w:tblGrid>
      <w:tr w:rsidR="00EB6F4B" w:rsidRPr="00DE57CC" w14:paraId="0E81FE8F" w14:textId="77777777" w:rsidTr="002E4960">
        <w:trPr>
          <w:trHeight w:val="300"/>
        </w:trPr>
        <w:tc>
          <w:tcPr>
            <w:tcW w:w="13603" w:type="dxa"/>
            <w:gridSpan w:val="5"/>
            <w:shd w:val="clear" w:color="auto" w:fill="4168B1"/>
          </w:tcPr>
          <w:p w14:paraId="5860A40A" w14:textId="18062F04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lastRenderedPageBreak/>
              <w:t>Fase 4. Afronding</w:t>
            </w:r>
          </w:p>
        </w:tc>
      </w:tr>
      <w:tr w:rsidR="00EB6F4B" w:rsidRPr="00DE57CC" w14:paraId="6727A4F2" w14:textId="77777777" w:rsidTr="002E4960">
        <w:trPr>
          <w:trHeight w:val="300"/>
        </w:trPr>
        <w:tc>
          <w:tcPr>
            <w:tcW w:w="13603" w:type="dxa"/>
            <w:gridSpan w:val="5"/>
            <w:shd w:val="clear" w:color="auto" w:fill="000000" w:themeFill="text1"/>
          </w:tcPr>
          <w:p w14:paraId="2C0F6F25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color w:val="FFFFFF" w:themeColor="background1"/>
                <w:sz w:val="21"/>
                <w:szCs w:val="21"/>
              </w:rPr>
              <w:t>Organisatie-Proces-Projectmatig</w:t>
            </w:r>
          </w:p>
        </w:tc>
      </w:tr>
      <w:tr w:rsidR="00DE57CC" w:rsidRPr="00DE57CC" w14:paraId="1A392FA2" w14:textId="77777777" w:rsidTr="002E4960">
        <w:trPr>
          <w:trHeight w:val="312"/>
        </w:trPr>
        <w:tc>
          <w:tcPr>
            <w:tcW w:w="2295" w:type="dxa"/>
            <w:shd w:val="clear" w:color="auto" w:fill="EFD2D4"/>
          </w:tcPr>
          <w:p w14:paraId="76EFD531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Acties</w:t>
            </w:r>
          </w:p>
        </w:tc>
        <w:tc>
          <w:tcPr>
            <w:tcW w:w="2550" w:type="dxa"/>
            <w:shd w:val="clear" w:color="auto" w:fill="EFD2D4"/>
          </w:tcPr>
          <w:p w14:paraId="69D2AD9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Resultaat</w:t>
            </w:r>
          </w:p>
        </w:tc>
        <w:tc>
          <w:tcPr>
            <w:tcW w:w="2296" w:type="dxa"/>
            <w:shd w:val="clear" w:color="auto" w:fill="EFD2D4"/>
          </w:tcPr>
          <w:p w14:paraId="525B40C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Instrumenten, tools</w:t>
            </w:r>
          </w:p>
        </w:tc>
        <w:tc>
          <w:tcPr>
            <w:tcW w:w="2221" w:type="dxa"/>
            <w:shd w:val="clear" w:color="auto" w:fill="EFD2D4"/>
          </w:tcPr>
          <w:p w14:paraId="11D08C27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Tijdspad</w:t>
            </w:r>
          </w:p>
        </w:tc>
        <w:tc>
          <w:tcPr>
            <w:tcW w:w="4241" w:type="dxa"/>
            <w:shd w:val="clear" w:color="auto" w:fill="EFD2D4"/>
          </w:tcPr>
          <w:p w14:paraId="089D6BB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  <w:r w:rsidRPr="00DE57CC">
              <w:rPr>
                <w:rFonts w:ascii="General Sans" w:hAnsi="General Sans" w:cstheme="minorBidi"/>
                <w:sz w:val="21"/>
                <w:szCs w:val="21"/>
              </w:rPr>
              <w:t>Betrokkenen</w:t>
            </w:r>
          </w:p>
        </w:tc>
      </w:tr>
      <w:tr w:rsidR="00EB6F4B" w:rsidRPr="00DE57CC" w14:paraId="555114C5" w14:textId="77777777" w:rsidTr="002E4960">
        <w:trPr>
          <w:trHeight w:val="300"/>
        </w:trPr>
        <w:tc>
          <w:tcPr>
            <w:tcW w:w="13603" w:type="dxa"/>
            <w:gridSpan w:val="5"/>
            <w:shd w:val="clear" w:color="auto" w:fill="0EB68A"/>
          </w:tcPr>
          <w:p w14:paraId="1EE51486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55B809EA" w14:textId="77777777" w:rsidTr="002E4960">
        <w:trPr>
          <w:trHeight w:val="312"/>
        </w:trPr>
        <w:tc>
          <w:tcPr>
            <w:tcW w:w="2295" w:type="dxa"/>
          </w:tcPr>
          <w:p w14:paraId="2296BD55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550" w:type="dxa"/>
          </w:tcPr>
          <w:p w14:paraId="0BEA31B6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296" w:type="dxa"/>
          </w:tcPr>
          <w:p w14:paraId="3281BFB3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221" w:type="dxa"/>
          </w:tcPr>
          <w:p w14:paraId="36A412CA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4241" w:type="dxa"/>
          </w:tcPr>
          <w:p w14:paraId="4F71A447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</w:tr>
      <w:tr w:rsidR="00EB6F4B" w:rsidRPr="00DE57CC" w14:paraId="7BE86454" w14:textId="77777777" w:rsidTr="002E4960">
        <w:trPr>
          <w:trHeight w:val="312"/>
        </w:trPr>
        <w:tc>
          <w:tcPr>
            <w:tcW w:w="13603" w:type="dxa"/>
            <w:gridSpan w:val="5"/>
            <w:shd w:val="clear" w:color="auto" w:fill="0EB68A"/>
          </w:tcPr>
          <w:p w14:paraId="106132D9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eastAsia="Calibri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  <w:tr w:rsidR="00EB6F4B" w:rsidRPr="00DE57CC" w14:paraId="1E40ED81" w14:textId="77777777" w:rsidTr="002E4960">
        <w:trPr>
          <w:trHeight w:val="312"/>
        </w:trPr>
        <w:tc>
          <w:tcPr>
            <w:tcW w:w="2295" w:type="dxa"/>
          </w:tcPr>
          <w:p w14:paraId="1D5DDEE2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550" w:type="dxa"/>
          </w:tcPr>
          <w:p w14:paraId="353C3B06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96" w:type="dxa"/>
          </w:tcPr>
          <w:p w14:paraId="62B1347D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2221" w:type="dxa"/>
          </w:tcPr>
          <w:p w14:paraId="43377B0C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  <w:tc>
          <w:tcPr>
            <w:tcW w:w="4241" w:type="dxa"/>
          </w:tcPr>
          <w:p w14:paraId="42785AD1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HAnsi"/>
                <w:sz w:val="21"/>
                <w:szCs w:val="21"/>
              </w:rPr>
            </w:pPr>
          </w:p>
        </w:tc>
      </w:tr>
      <w:tr w:rsidR="00EB6F4B" w:rsidRPr="00DE57CC" w14:paraId="323190D3" w14:textId="77777777" w:rsidTr="002E4960">
        <w:trPr>
          <w:trHeight w:val="312"/>
        </w:trPr>
        <w:tc>
          <w:tcPr>
            <w:tcW w:w="2295" w:type="dxa"/>
          </w:tcPr>
          <w:p w14:paraId="3BE41EB8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550" w:type="dxa"/>
          </w:tcPr>
          <w:p w14:paraId="397B3CCE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296" w:type="dxa"/>
          </w:tcPr>
          <w:p w14:paraId="47D87B02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2221" w:type="dxa"/>
          </w:tcPr>
          <w:p w14:paraId="56F3E334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  <w:tc>
          <w:tcPr>
            <w:tcW w:w="4241" w:type="dxa"/>
          </w:tcPr>
          <w:p w14:paraId="656015CF" w14:textId="77777777" w:rsidR="00EB6F4B" w:rsidRPr="00DE57CC" w:rsidRDefault="00EB6F4B" w:rsidP="00380E1A">
            <w:pPr>
              <w:pStyle w:val="NoSpacing"/>
              <w:rPr>
                <w:rFonts w:ascii="General Sans" w:hAnsi="General Sans" w:cstheme="minorBidi"/>
                <w:sz w:val="21"/>
                <w:szCs w:val="21"/>
              </w:rPr>
            </w:pPr>
          </w:p>
        </w:tc>
      </w:tr>
      <w:tr w:rsidR="00EB6F4B" w:rsidRPr="00DE57CC" w14:paraId="014C1E3D" w14:textId="77777777" w:rsidTr="002E4960">
        <w:trPr>
          <w:trHeight w:val="312"/>
        </w:trPr>
        <w:tc>
          <w:tcPr>
            <w:tcW w:w="13603" w:type="dxa"/>
            <w:gridSpan w:val="5"/>
            <w:shd w:val="clear" w:color="auto" w:fill="0EB68A"/>
          </w:tcPr>
          <w:p w14:paraId="328DB456" w14:textId="77777777" w:rsidR="00EB6F4B" w:rsidRPr="00DE57CC" w:rsidRDefault="00EB6F4B" w:rsidP="00380E1A">
            <w:pPr>
              <w:pStyle w:val="NoSpacing"/>
              <w:spacing w:line="259" w:lineRule="auto"/>
              <w:rPr>
                <w:rFonts w:ascii="General Sans" w:eastAsia="Calibri" w:hAnsi="General Sans" w:cstheme="minorHAnsi"/>
                <w:b/>
                <w:bCs/>
                <w:color w:val="FFFFFF" w:themeColor="background1"/>
                <w:sz w:val="21"/>
                <w:szCs w:val="21"/>
              </w:rPr>
            </w:pPr>
            <w:r w:rsidRPr="00DE57CC">
              <w:rPr>
                <w:rFonts w:ascii="General Sans" w:hAnsi="General Sans" w:cstheme="minorHAnsi"/>
                <w:b/>
                <w:bCs/>
                <w:color w:val="FFFFFF" w:themeColor="background1"/>
                <w:sz w:val="21"/>
                <w:szCs w:val="21"/>
              </w:rPr>
              <w:t>Activiteit titel invullen</w:t>
            </w:r>
          </w:p>
        </w:tc>
      </w:tr>
    </w:tbl>
    <w:p w14:paraId="6030B937" w14:textId="77777777" w:rsidR="00EB6F4B" w:rsidRPr="009610D7" w:rsidRDefault="00EB6F4B" w:rsidP="00EB6F4B">
      <w:pPr>
        <w:rPr>
          <w:rFonts w:eastAsiaTheme="minorEastAsia" w:cstheme="minorHAnsi"/>
          <w:sz w:val="21"/>
          <w:szCs w:val="21"/>
        </w:rPr>
      </w:pPr>
    </w:p>
    <w:p w14:paraId="483E4F85" w14:textId="77777777" w:rsidR="00EB6F4B" w:rsidRPr="009610D7" w:rsidRDefault="00EB6F4B" w:rsidP="00EB6F4B">
      <w:pPr>
        <w:rPr>
          <w:rFonts w:eastAsiaTheme="minorEastAsia" w:cstheme="minorHAnsi"/>
          <w:sz w:val="21"/>
          <w:szCs w:val="21"/>
        </w:rPr>
      </w:pPr>
    </w:p>
    <w:p w14:paraId="197D6CC6" w14:textId="77777777" w:rsidR="00EB6F4B" w:rsidRPr="009610D7" w:rsidRDefault="00EB6F4B" w:rsidP="00EB6F4B">
      <w:pPr>
        <w:rPr>
          <w:rFonts w:eastAsiaTheme="minorEastAsia" w:cstheme="minorHAnsi"/>
          <w:sz w:val="21"/>
          <w:szCs w:val="21"/>
        </w:rPr>
      </w:pPr>
    </w:p>
    <w:p w14:paraId="231165A7" w14:textId="197E2C46" w:rsidR="00EB6F4B" w:rsidRPr="009610D7" w:rsidRDefault="00EB6F4B" w:rsidP="00EB6F4B">
      <w:pPr>
        <w:pStyle w:val="NoSpacing"/>
        <w:rPr>
          <w:sz w:val="21"/>
          <w:szCs w:val="21"/>
          <w:lang w:eastAsia="nl-NL"/>
        </w:rPr>
      </w:pPr>
    </w:p>
    <w:p w14:paraId="155F2024" w14:textId="77777777" w:rsidR="00EB6F4B" w:rsidRDefault="00EB6F4B" w:rsidP="00EB6F4B">
      <w:pPr>
        <w:widowControl/>
        <w:autoSpaceDE/>
        <w:autoSpaceDN/>
        <w:spacing w:after="160" w:line="259" w:lineRule="auto"/>
        <w:sectPr w:rsidR="00EB6F4B" w:rsidSect="00EB6F4B">
          <w:pgSz w:w="16817" w:h="11901" w:orient="landscape" w:code="9"/>
          <w:pgMar w:top="1616" w:right="1531" w:bottom="1616" w:left="1531" w:header="170" w:footer="170" w:gutter="0"/>
          <w:cols w:space="708"/>
          <w:docGrid w:linePitch="360"/>
        </w:sectPr>
      </w:pPr>
      <w:r>
        <w:br w:type="page"/>
      </w:r>
      <w:bookmarkEnd w:id="3"/>
    </w:p>
    <w:p w14:paraId="52D27D9A" w14:textId="0B359222" w:rsidR="00E04EE1" w:rsidRPr="00E04EE1" w:rsidRDefault="00EB6F4B" w:rsidP="00EB6F4B">
      <w:pPr>
        <w:widowControl/>
        <w:autoSpaceDE/>
        <w:autoSpaceDN/>
        <w:spacing w:after="160" w:line="259" w:lineRule="auto"/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 wp14:anchorId="6EAF6065" wp14:editId="27177ABA">
            <wp:simplePos x="0" y="0"/>
            <wp:positionH relativeFrom="page">
              <wp:align>right</wp:align>
            </wp:positionH>
            <wp:positionV relativeFrom="paragraph">
              <wp:posOffset>-977767</wp:posOffset>
            </wp:positionV>
            <wp:extent cx="7560128" cy="10685690"/>
            <wp:effectExtent l="0" t="0" r="3175" b="1905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0128" cy="1068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BBDB21" w14:textId="3CB1C73F" w:rsidR="006A0FA8" w:rsidRDefault="006A0FA8" w:rsidP="006A0FA8">
      <w:pPr>
        <w:pStyle w:val="BasistekstSURF"/>
      </w:pPr>
    </w:p>
    <w:p w14:paraId="0B716C0E" w14:textId="77777777" w:rsidR="006A0FA8" w:rsidRDefault="006A0FA8" w:rsidP="006A0FA8">
      <w:pPr>
        <w:pStyle w:val="BasistekstSURF"/>
      </w:pPr>
    </w:p>
    <w:p w14:paraId="706E98A5" w14:textId="77777777" w:rsidR="006A0FA8" w:rsidRDefault="006A0FA8" w:rsidP="006A0FA8">
      <w:pPr>
        <w:pStyle w:val="BasistekstSURF"/>
      </w:pPr>
    </w:p>
    <w:p w14:paraId="623497DE" w14:textId="77777777" w:rsidR="006A0FA8" w:rsidRDefault="006A0FA8" w:rsidP="006A0FA8">
      <w:pPr>
        <w:pStyle w:val="BasistekstSURF"/>
      </w:pPr>
    </w:p>
    <w:p w14:paraId="6DE5C1E1" w14:textId="364DEEE1" w:rsidR="006A0FA8" w:rsidRDefault="006A0FA8" w:rsidP="006A0FA8">
      <w:pPr>
        <w:pStyle w:val="BasistekstSURF"/>
      </w:pPr>
    </w:p>
    <w:p w14:paraId="4DD6C588" w14:textId="76316275" w:rsidR="006A0FA8" w:rsidRPr="006A0FA8" w:rsidRDefault="006A0FA8" w:rsidP="006A0FA8">
      <w:pPr>
        <w:pStyle w:val="BasistekstSURF"/>
      </w:pPr>
    </w:p>
    <w:sectPr w:rsidR="006A0FA8" w:rsidRPr="006A0FA8" w:rsidSect="00EB6F4B">
      <w:pgSz w:w="11901" w:h="16817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576947" w14:textId="77777777" w:rsidR="007F4169" w:rsidRPr="00410612" w:rsidRDefault="007F4169" w:rsidP="00410612">
      <w:pPr>
        <w:pStyle w:val="Footer"/>
      </w:pPr>
    </w:p>
  </w:endnote>
  <w:endnote w:type="continuationSeparator" w:id="0">
    <w:p w14:paraId="4124BBB1" w14:textId="77777777" w:rsidR="007F4169" w:rsidRPr="00410612" w:rsidRDefault="007F4169" w:rsidP="00410612">
      <w:pPr>
        <w:pStyle w:val="Footer"/>
      </w:pPr>
    </w:p>
  </w:endnote>
  <w:endnote w:type="continuationNotice" w:id="1">
    <w:p w14:paraId="164FCEBD" w14:textId="77777777" w:rsidR="007F4169" w:rsidRDefault="007F416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89D73FFA-2E43-BB48-9649-9609FC5752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E34A1C8-ED5A-0D4E-A39F-392615A27303}"/>
    <w:embedBold r:id="rId3" w:fontKey="{61EAE457-C2A3-9343-B3E0-30C55BDB8465}"/>
    <w:embedItalic r:id="rId4" w:fontKey="{19B751FF-5556-964E-9CDB-4F344B3FB51A}"/>
    <w:embedBoldItalic r:id="rId5" w:fontKey="{2281CF7F-552F-8149-A16B-593EA540FB9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2D4DD0A-F603-2449-9027-C1F0BCE434ED}"/>
    <w:embedBold r:id="rId7" w:fontKey="{55A8D0ED-7279-854A-81B3-6B48661D0E2C}"/>
    <w:embedItalic r:id="rId8" w:fontKey="{A16470E3-B0CC-FE47-8781-1A9023A9C7A1}"/>
    <w:embedBoldItalic r:id="rId9" w:fontKey="{67F56141-F74E-9041-922B-051972718C17}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  <w:embedRegular r:id="rId10" w:fontKey="{3223FB10-7C5A-7641-A596-9E7894989B50}"/>
    <w:embedBold r:id="rId11" w:fontKey="{E508EC21-C1C0-1D48-AB15-F47B78E1A145}"/>
    <w:embedItalic r:id="rId12" w:fontKey="{1B1142DB-4C0C-4943-A545-03D0EC39828B}"/>
    <w:embedBoldItalic r:id="rId13" w:fontKey="{DEA86415-22EE-5648-97C6-DB6ACAD4A23F}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14" w:fontKey="{AE338AAB-B228-9940-A209-9F00D9BDCCE0}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  <w:embedRegular r:id="rId15" w:fontKey="{6754F757-07AB-2542-A4DB-D8872A87006C}"/>
  </w:font>
  <w:font w:name="Cooper Lt BT">
    <w:altName w:val="Cooper Black"/>
    <w:panose1 w:val="0208050304030B020404"/>
    <w:charset w:val="00"/>
    <w:family w:val="roman"/>
    <w:pitch w:val="variable"/>
    <w:sig w:usb0="00000000" w:usb1="00000000" w:usb2="00000000" w:usb3="00000000" w:csb0="00000001" w:csb1="00000000"/>
    <w:embedRegular r:id="rId16" w:fontKey="{5A9BA0E7-5615-CD42-B319-86086D410D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38052489"/>
      <w:docPartObj>
        <w:docPartGallery w:val="Page Numbers (Bottom of Page)"/>
        <w:docPartUnique/>
      </w:docPartObj>
    </w:sdtPr>
    <w:sdtContent>
      <w:p w14:paraId="5AB4071C" w14:textId="6F7C6596" w:rsidR="00207E2E" w:rsidRDefault="00207E2E" w:rsidP="002E4960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419784751"/>
      <w:docPartObj>
        <w:docPartGallery w:val="Page Numbers (Bottom of Page)"/>
        <w:docPartUnique/>
      </w:docPartObj>
    </w:sdtPr>
    <w:sdtContent>
      <w:p w14:paraId="48453E85" w14:textId="1252221B" w:rsidR="00207E2E" w:rsidRDefault="00207E2E" w:rsidP="002E4960">
        <w:pPr>
          <w:pStyle w:val="Footer"/>
          <w:framePr w:wrap="none" w:vAnchor="text" w:hAnchor="margin" w:xAlign="right" w:y="1"/>
          <w:ind w:right="36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1B180F1" w14:textId="77777777" w:rsidR="00207E2E" w:rsidRDefault="00207E2E" w:rsidP="00207E2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16677137"/>
      <w:docPartObj>
        <w:docPartGallery w:val="Page Numbers (Bottom of Page)"/>
        <w:docPartUnique/>
      </w:docPartObj>
    </w:sdtPr>
    <w:sdtContent>
      <w:p w14:paraId="763B02FA" w14:textId="42428BEB" w:rsidR="00207E2E" w:rsidRDefault="00207E2E" w:rsidP="002E4960">
        <w:pPr>
          <w:pStyle w:val="Footer"/>
          <w:framePr w:wrap="none" w:vAnchor="text" w:hAnchor="margin" w:xAlign="right" w:y="1"/>
          <w:rPr>
            <w:rStyle w:val="PageNumber"/>
          </w:rPr>
        </w:pP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eNumb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eNumb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Content>
      <w:p w14:paraId="4FA6D05B" w14:textId="4762C120" w:rsidR="00207E2E" w:rsidRDefault="00EB6F4B" w:rsidP="002E4960">
        <w:pPr>
          <w:pStyle w:val="BasistekstSURF"/>
          <w:spacing w:before="0" w:after="0"/>
          <w:ind w:right="360"/>
          <w:jc w:val="both"/>
        </w:pPr>
        <w:r>
          <w:t>Activiteitenplan</w:t>
        </w:r>
        <w:r w:rsidR="001B1375">
          <w:t xml:space="preserve"> OKE</w:t>
        </w:r>
      </w:p>
    </w:sdtContent>
  </w:sdt>
  <w:p w14:paraId="2A3490A6" w14:textId="401119D4" w:rsidR="00207E2E" w:rsidRDefault="00207E2E" w:rsidP="00207E2E">
    <w:pPr>
      <w:pStyle w:val="Footer"/>
      <w:ind w:right="36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A71CA" w14:textId="2FE5CDD4" w:rsidR="000B1FAF" w:rsidRDefault="00B9307B">
    <w:pPr>
      <w:pStyle w:val="Footer"/>
    </w:pPr>
    <w:r>
      <w:rPr>
        <w:rFonts w:ascii="Cooper Lt BT"/>
        <w:noProof/>
        <w:sz w:val="30"/>
      </w:rPr>
      <mc:AlternateContent>
        <mc:Choice Requires="wpg">
          <w:drawing>
            <wp:anchor distT="0" distB="0" distL="0" distR="0" simplePos="0" relativeHeight="251660288" behindDoc="0" locked="0" layoutInCell="1" allowOverlap="1" wp14:anchorId="1ADCD7CF" wp14:editId="7D85080C">
              <wp:simplePos x="0" y="0"/>
              <wp:positionH relativeFrom="page">
                <wp:posOffset>5882945</wp:posOffset>
              </wp:positionH>
              <wp:positionV relativeFrom="paragraph">
                <wp:posOffset>-263525</wp:posOffset>
              </wp:positionV>
              <wp:extent cx="1053192" cy="739139"/>
              <wp:effectExtent l="0" t="0" r="1270" b="0"/>
              <wp:wrapNone/>
              <wp:docPr id="1123738473" name="Group 11237384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53192" cy="739139"/>
                        <a:chOff x="0" y="0"/>
                        <a:chExt cx="985519" cy="690880"/>
                      </a:xfrm>
                    </wpg:grpSpPr>
                    <wps:wsp>
                      <wps:cNvPr id="1531271963" name="Graphic 13"/>
                      <wps:cNvSpPr/>
                      <wps:spPr>
                        <a:xfrm>
                          <a:off x="0" y="0"/>
                          <a:ext cx="985519" cy="690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5519" h="690880">
                              <a:moveTo>
                                <a:pt x="492671" y="0"/>
                              </a:moveTo>
                              <a:lnTo>
                                <a:pt x="445223" y="2255"/>
                              </a:lnTo>
                              <a:lnTo>
                                <a:pt x="399051" y="8883"/>
                              </a:lnTo>
                              <a:lnTo>
                                <a:pt x="354362" y="19679"/>
                              </a:lnTo>
                              <a:lnTo>
                                <a:pt x="311362" y="34434"/>
                              </a:lnTo>
                              <a:lnTo>
                                <a:pt x="270257" y="52943"/>
                              </a:lnTo>
                              <a:lnTo>
                                <a:pt x="231254" y="74999"/>
                              </a:lnTo>
                              <a:lnTo>
                                <a:pt x="194560" y="100396"/>
                              </a:lnTo>
                              <a:lnTo>
                                <a:pt x="160381" y="128927"/>
                              </a:lnTo>
                              <a:lnTo>
                                <a:pt x="128923" y="160386"/>
                              </a:lnTo>
                              <a:lnTo>
                                <a:pt x="100392" y="194565"/>
                              </a:lnTo>
                              <a:lnTo>
                                <a:pt x="74996" y="231260"/>
                              </a:lnTo>
                              <a:lnTo>
                                <a:pt x="52941" y="270262"/>
                              </a:lnTo>
                              <a:lnTo>
                                <a:pt x="34432" y="311367"/>
                              </a:lnTo>
                              <a:lnTo>
                                <a:pt x="19678" y="354366"/>
                              </a:lnTo>
                              <a:lnTo>
                                <a:pt x="8883" y="399054"/>
                              </a:lnTo>
                              <a:lnTo>
                                <a:pt x="2255" y="445225"/>
                              </a:lnTo>
                              <a:lnTo>
                                <a:pt x="0" y="492671"/>
                              </a:lnTo>
                              <a:lnTo>
                                <a:pt x="0" y="690786"/>
                              </a:lnTo>
                              <a:lnTo>
                                <a:pt x="985342" y="690786"/>
                              </a:lnTo>
                              <a:lnTo>
                                <a:pt x="985342" y="492671"/>
                              </a:lnTo>
                              <a:lnTo>
                                <a:pt x="983086" y="445225"/>
                              </a:lnTo>
                              <a:lnTo>
                                <a:pt x="976458" y="399054"/>
                              </a:lnTo>
                              <a:lnTo>
                                <a:pt x="965664" y="354366"/>
                              </a:lnTo>
                              <a:lnTo>
                                <a:pt x="950909" y="311367"/>
                              </a:lnTo>
                              <a:lnTo>
                                <a:pt x="932400" y="270262"/>
                              </a:lnTo>
                              <a:lnTo>
                                <a:pt x="910345" y="231260"/>
                              </a:lnTo>
                              <a:lnTo>
                                <a:pt x="884949" y="194565"/>
                              </a:lnTo>
                              <a:lnTo>
                                <a:pt x="856419" y="160386"/>
                              </a:lnTo>
                              <a:lnTo>
                                <a:pt x="824961" y="128927"/>
                              </a:lnTo>
                              <a:lnTo>
                                <a:pt x="790781" y="100396"/>
                              </a:lnTo>
                              <a:lnTo>
                                <a:pt x="754087" y="74999"/>
                              </a:lnTo>
                              <a:lnTo>
                                <a:pt x="715084" y="52943"/>
                              </a:lnTo>
                              <a:lnTo>
                                <a:pt x="673980" y="34434"/>
                              </a:lnTo>
                              <a:lnTo>
                                <a:pt x="630980" y="19679"/>
                              </a:lnTo>
                              <a:lnTo>
                                <a:pt x="586290" y="8883"/>
                              </a:lnTo>
                              <a:lnTo>
                                <a:pt x="540119" y="2255"/>
                              </a:lnTo>
                              <a:lnTo>
                                <a:pt x="4926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FB68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21518881" name="Textbox 14"/>
                      <wps:cNvSpPr txBox="1"/>
                      <wps:spPr>
                        <a:xfrm>
                          <a:off x="0" y="0"/>
                          <a:ext cx="985519" cy="690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F1249F" w14:textId="77777777" w:rsidR="00B9307B" w:rsidRDefault="00B9307B" w:rsidP="00B9307B">
                            <w:pPr>
                              <w:rPr>
                                <w:rFonts w:ascii="Cooper Lt BT"/>
                                <w:sz w:val="18"/>
                              </w:rPr>
                            </w:pPr>
                          </w:p>
                          <w:p w14:paraId="7716A0C7" w14:textId="77777777" w:rsidR="00B9307B" w:rsidRDefault="00B9307B" w:rsidP="00B9307B">
                            <w:pPr>
                              <w:spacing w:before="110"/>
                              <w:rPr>
                                <w:rFonts w:ascii="Cooper Lt BT"/>
                                <w:sz w:val="18"/>
                              </w:rPr>
                            </w:pPr>
                          </w:p>
                          <w:p w14:paraId="3A22FB43" w14:textId="77777777" w:rsidR="00B9307B" w:rsidRPr="001A3D52" w:rsidRDefault="00B9307B" w:rsidP="00B9307B">
                            <w:pPr>
                              <w:ind w:left="474"/>
                              <w:rPr>
                                <w:rFonts w:ascii="Cooper Lt BT"/>
                                <w:sz w:val="24"/>
                                <w:szCs w:val="24"/>
                              </w:rPr>
                            </w:pPr>
                            <w:r w:rsidRPr="001A3D52">
                              <w:rPr>
                                <w:rFonts w:ascii="Cooper Lt BT"/>
                                <w:color w:val="FFFFFF"/>
                                <w:spacing w:val="-2"/>
                                <w:sz w:val="24"/>
                                <w:szCs w:val="24"/>
                              </w:rPr>
                              <w:t>Format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CD7CF" id="Group 1123738473" o:spid="_x0000_s1029" style="position:absolute;left:0;text-align:left;margin-left:463.2pt;margin-top:-20.75pt;width:82.95pt;height:58.2pt;z-index:251660288;mso-wrap-distance-left:0;mso-wrap-distance-right:0;mso-position-horizontal-relative:page;mso-width-relative:margin;mso-height-relative:margin" coordsize="9855,6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">
              <v:shape id="Graphic 13" o:spid="_x0000_s1030" style="position:absolute;width:9855;height:6908;visibility:visible;mso-wrap-style:square;v-text-anchor:top" coordsize="985519,690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" path="m492671,l445223,2255,399051,8883,354362,19679,311362,34434,270257,52943,231254,74999r-36694,25397l160381,128927r-31458,31459l100392,194565,74996,231260,52941,270262,34432,311367,19678,354366,8883,399054,2255,445225,,492671,,690786r985342,l985342,492671r-2256,-47446l976458,399054,965664,354366,950909,311367,932400,270262,910345,231260,884949,194565,856419,160386,824961,128927,790781,100396,754087,74999,715084,52943,673980,34434,630980,19679,586290,8883,540119,2255,492671,xe" fillcolor="#0fb68a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4" o:spid="_x0000_s1031" type="#_x0000_t202" style="position:absolute;width:9855;height:6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" filled="f" stroked="f">
                <v:textbox inset="0,0,0,0">
                  <w:txbxContent>
                    <w:p w14:paraId="0DF1249F" w14:textId="77777777" w:rsidR="00B9307B" w:rsidRDefault="00B9307B" w:rsidP="00B9307B">
                      <w:pPr>
                        <w:rPr>
                          <w:rFonts w:ascii="Cooper Lt BT"/>
                          <w:sz w:val="18"/>
                        </w:rPr>
                      </w:pPr>
                    </w:p>
                    <w:p w14:paraId="7716A0C7" w14:textId="77777777" w:rsidR="00B9307B" w:rsidRDefault="00B9307B" w:rsidP="00B9307B">
                      <w:pPr>
                        <w:spacing w:before="110"/>
                        <w:rPr>
                          <w:rFonts w:ascii="Cooper Lt BT"/>
                          <w:sz w:val="18"/>
                        </w:rPr>
                      </w:pPr>
                    </w:p>
                    <w:p w14:paraId="3A22FB43" w14:textId="77777777" w:rsidR="00B9307B" w:rsidRPr="001A3D52" w:rsidRDefault="00B9307B" w:rsidP="00B9307B">
                      <w:pPr>
                        <w:ind w:left="474"/>
                        <w:rPr>
                          <w:rFonts w:ascii="Cooper Lt BT"/>
                          <w:sz w:val="24"/>
                          <w:szCs w:val="24"/>
                        </w:rPr>
                      </w:pPr>
                      <w:r w:rsidRPr="001A3D52">
                        <w:rPr>
                          <w:rFonts w:ascii="Cooper Lt BT"/>
                          <w:color w:val="FFFFFF"/>
                          <w:spacing w:val="-2"/>
                          <w:sz w:val="24"/>
                          <w:szCs w:val="24"/>
                        </w:rPr>
                        <w:t>Format</w:t>
                      </w: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5D1E22" w14:textId="77777777" w:rsidR="007F4169" w:rsidRPr="00410612" w:rsidRDefault="007F4169" w:rsidP="00410612">
      <w:pPr>
        <w:pStyle w:val="Footer"/>
      </w:pPr>
    </w:p>
  </w:footnote>
  <w:footnote w:type="continuationSeparator" w:id="0">
    <w:p w14:paraId="560DCEF0" w14:textId="77777777" w:rsidR="007F4169" w:rsidRPr="00410612" w:rsidRDefault="007F4169" w:rsidP="00410612">
      <w:pPr>
        <w:pStyle w:val="Footer"/>
      </w:pPr>
    </w:p>
  </w:footnote>
  <w:footnote w:type="continuationNotice" w:id="1">
    <w:p w14:paraId="30A8131A" w14:textId="77777777" w:rsidR="007F4169" w:rsidRDefault="007F416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8833D" w14:textId="47086983" w:rsidR="00EE0282" w:rsidRDefault="00813DE7">
    <w:pPr>
      <w:pStyle w:val="Header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6C0B05B5" wp14:editId="1AEDBCE9">
              <wp:simplePos x="0" y="0"/>
              <wp:positionH relativeFrom="column">
                <wp:posOffset>4942840</wp:posOffset>
              </wp:positionH>
              <wp:positionV relativeFrom="paragraph">
                <wp:posOffset>311294</wp:posOffset>
              </wp:positionV>
              <wp:extent cx="972185" cy="432434"/>
              <wp:effectExtent l="0" t="0" r="5715" b="1270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32434"/>
                        <a:chOff x="0" y="0"/>
                        <a:chExt cx="972185" cy="432434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972185" cy="4324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997491" w14:textId="77777777" w:rsidR="00813DE7" w:rsidRPr="006E6708" w:rsidRDefault="00813DE7" w:rsidP="00813DE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proofErr w:type="gramStart"/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  <w:proofErr w:type="gram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0B05B5" id="Group 5" o:spid="_x0000_s1026" style="position:absolute;margin-left:389.2pt;margin-top:24.5pt;width:76.55pt;height:34.05pt;z-index:-251658240" coordsize="9721,4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">
              <v:shape id="Graphic 6" o:spid="_x0000_s1027" style="position:absolute;left:46;top:46;width:9633;height:4229;visibility:visible;mso-wrap-style:square;v-text-anchor:top" coordsize="963294,422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filled="f" strokecolor="#231f20" strokeweight=".25892mm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8" type="#_x0000_t202" style="position:absolute;width:9721;height:4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<v:textbox inset="0,0,0,0">
                  <w:txbxContent>
                    <w:p w14:paraId="41997491" w14:textId="77777777" w:rsidR="00813DE7" w:rsidRPr="006E6708" w:rsidRDefault="00813DE7" w:rsidP="00813DE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57216" behindDoc="1" locked="0" layoutInCell="1" allowOverlap="1" wp14:anchorId="4E7FC99C" wp14:editId="54AD644D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126060186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2C5A6887" wp14:editId="01E1F62A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2DD713B" id="Graphic 1" o:spid="_x0000_s1026" style="position:absolute;margin-left:0;margin-top:-1.05pt;width:650.15pt;height:845.3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" path="m6120003,l,,,8640000r6120003,l6120003,xe" fillcolor="#efd2d4" stroked="f">
              <v:path arrowok="t"/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55168" behindDoc="1" locked="0" layoutInCell="1" allowOverlap="1" wp14:anchorId="1B5FC8C5" wp14:editId="35E08884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805797015" name="Picture 8057970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101F67EE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51.45pt;height:87.45pt" o:bullet="t">
        <v:imagedata r:id="rId1" o:title="JU bullet 01"/>
      </v:shape>
    </w:pict>
  </w:numPicBullet>
  <w:numPicBullet w:numPicBulletId="1">
    <w:pict>
      <v:shape id="_x0000_i1026" type="#_x0000_t75" style="width:51.45pt;height:87.45pt" o:bullet="t">
        <v:imagedata r:id="rId2" o:title="JU bullet 02"/>
      </v:shape>
    </w:pict>
  </w:numPicBullet>
  <w:numPicBullet w:numPicBulletId="2">
    <w:pict>
      <v:shape id="_x0000_i1027" type="#_x0000_t75" style="width:49.5pt;height:85.5pt" o:bullet="t">
        <v:imagedata r:id="rId3" o:title="JU bullet 0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CF1149"/>
    <w:multiLevelType w:val="multilevel"/>
    <w:tmpl w:val="90A8103A"/>
    <w:numStyleLink w:val="BijlagenummeringSURF"/>
  </w:abstractNum>
  <w:abstractNum w:abstractNumId="11" w15:restartNumberingAfterBreak="0">
    <w:nsid w:val="10B933AC"/>
    <w:multiLevelType w:val="multilevel"/>
    <w:tmpl w:val="04130023"/>
    <w:styleLink w:val="ArticleSection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182879C7"/>
    <w:multiLevelType w:val="multilevel"/>
    <w:tmpl w:val="89367262"/>
    <w:numStyleLink w:val="OpsommingnummerSURF"/>
  </w:abstractNum>
  <w:abstractNum w:abstractNumId="14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15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16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pStyle w:val="Opsommingnumm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Opsommingnumm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pStyle w:val="Opsommingnumm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17" w15:restartNumberingAfterBreak="0">
    <w:nsid w:val="40EF61F8"/>
    <w:multiLevelType w:val="multilevel"/>
    <w:tmpl w:val="22E2AACA"/>
    <w:styleLink w:val="KopnummeringSURF"/>
    <w:lvl w:ilvl="0">
      <w:start w:val="1"/>
      <w:numFmt w:val="decimal"/>
      <w:pStyle w:val="Heading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18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4C372459"/>
    <w:multiLevelType w:val="multilevel"/>
    <w:tmpl w:val="0413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pStyle w:val="Opsommingteken1eniveauSURF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pStyle w:val="Opsommingteken2eniveauSURF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pStyle w:val="Opsommingteken3eniveauSURF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21" w15:restartNumberingAfterBreak="0">
    <w:nsid w:val="6CAB1E63"/>
    <w:multiLevelType w:val="multilevel"/>
    <w:tmpl w:val="7FB6E594"/>
    <w:numStyleLink w:val="AgendapuntlijstSURF"/>
  </w:abstractNum>
  <w:abstractNum w:abstractNumId="22" w15:restartNumberingAfterBreak="0">
    <w:nsid w:val="6E7370EC"/>
    <w:multiLevelType w:val="multilevel"/>
    <w:tmpl w:val="9200769E"/>
    <w:numStyleLink w:val="OpsommingkleineletterSURF"/>
  </w:abstractNum>
  <w:abstractNum w:abstractNumId="23" w15:restartNumberingAfterBreak="0">
    <w:nsid w:val="728E75A4"/>
    <w:multiLevelType w:val="multilevel"/>
    <w:tmpl w:val="AC084EA8"/>
    <w:numStyleLink w:val="OpsommingtekenSURF"/>
  </w:abstractNum>
  <w:abstractNum w:abstractNumId="24" w15:restartNumberingAfterBreak="0">
    <w:nsid w:val="7E4326A9"/>
    <w:multiLevelType w:val="multilevel"/>
    <w:tmpl w:val="22E2AACA"/>
    <w:numStyleLink w:val="KopnummeringSURF"/>
  </w:abstractNum>
  <w:num w:numId="1" w16cid:durableId="433942039">
    <w:abstractNumId w:val="16"/>
  </w:num>
  <w:num w:numId="2" w16cid:durableId="943923343">
    <w:abstractNumId w:val="19"/>
  </w:num>
  <w:num w:numId="3" w16cid:durableId="1551066732">
    <w:abstractNumId w:val="12"/>
  </w:num>
  <w:num w:numId="4" w16cid:durableId="1583875196">
    <w:abstractNumId w:val="11"/>
  </w:num>
  <w:num w:numId="5" w16cid:durableId="174811866">
    <w:abstractNumId w:val="15"/>
  </w:num>
  <w:num w:numId="6" w16cid:durableId="1465460596">
    <w:abstractNumId w:val="17"/>
  </w:num>
  <w:num w:numId="7" w16cid:durableId="1128733">
    <w:abstractNumId w:val="20"/>
  </w:num>
  <w:num w:numId="8" w16cid:durableId="59792631">
    <w:abstractNumId w:val="14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22"/>
  </w:num>
  <w:num w:numId="20" w16cid:durableId="718700189">
    <w:abstractNumId w:val="13"/>
  </w:num>
  <w:num w:numId="21" w16cid:durableId="931013721">
    <w:abstractNumId w:val="18"/>
  </w:num>
  <w:num w:numId="22" w16cid:durableId="818113464">
    <w:abstractNumId w:val="21"/>
  </w:num>
  <w:num w:numId="23" w16cid:durableId="1634480599">
    <w:abstractNumId w:val="24"/>
  </w:num>
  <w:num w:numId="24" w16cid:durableId="1534150012">
    <w:abstractNumId w:val="10"/>
  </w:num>
  <w:num w:numId="25" w16cid:durableId="2097744556">
    <w:abstractNumId w:val="23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5"/>
  <w:embedTrueTypeFonts/>
  <w:activeWritingStyle w:appName="MSWord" w:lang="nl-NL" w:vendorID="1" w:dllVersion="512" w:checkStyle="1"/>
  <w:proofState w:spelling="clean" w:grammar="clean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08"/>
  <w:hyphenationZone w:val="425"/>
  <w:doNotHyphenateCap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539"/>
    <w:rsid w:val="000E55A1"/>
    <w:rsid w:val="000E6CD1"/>
    <w:rsid w:val="000E6E43"/>
    <w:rsid w:val="000F213A"/>
    <w:rsid w:val="000F2D93"/>
    <w:rsid w:val="000F650E"/>
    <w:rsid w:val="00100B98"/>
    <w:rsid w:val="00106601"/>
    <w:rsid w:val="00110A9F"/>
    <w:rsid w:val="00110B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7A59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2384"/>
    <w:rsid w:val="001D2A06"/>
    <w:rsid w:val="001E2293"/>
    <w:rsid w:val="001E34AC"/>
    <w:rsid w:val="001E5F7F"/>
    <w:rsid w:val="001F127A"/>
    <w:rsid w:val="001F3116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80D1D"/>
    <w:rsid w:val="00282B5D"/>
    <w:rsid w:val="00283592"/>
    <w:rsid w:val="00286914"/>
    <w:rsid w:val="002909CB"/>
    <w:rsid w:val="00294CD2"/>
    <w:rsid w:val="00295A7A"/>
    <w:rsid w:val="002A0E4D"/>
    <w:rsid w:val="002A2E44"/>
    <w:rsid w:val="002B08A4"/>
    <w:rsid w:val="002B0F6F"/>
    <w:rsid w:val="002B1908"/>
    <w:rsid w:val="002B2998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4960"/>
    <w:rsid w:val="002E68CD"/>
    <w:rsid w:val="002E6921"/>
    <w:rsid w:val="002F0AC4"/>
    <w:rsid w:val="002F678C"/>
    <w:rsid w:val="002F7B77"/>
    <w:rsid w:val="003063C0"/>
    <w:rsid w:val="00312D26"/>
    <w:rsid w:val="003145F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076B5"/>
    <w:rsid w:val="00610FF8"/>
    <w:rsid w:val="00612C22"/>
    <w:rsid w:val="00624485"/>
    <w:rsid w:val="006315E0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53A2"/>
    <w:rsid w:val="00696671"/>
    <w:rsid w:val="006A02E4"/>
    <w:rsid w:val="006A0FA8"/>
    <w:rsid w:val="006A6676"/>
    <w:rsid w:val="006B4CBC"/>
    <w:rsid w:val="006B6044"/>
    <w:rsid w:val="006C24CA"/>
    <w:rsid w:val="006C6A9D"/>
    <w:rsid w:val="006D1154"/>
    <w:rsid w:val="006D2ECD"/>
    <w:rsid w:val="006D3807"/>
    <w:rsid w:val="006E3E2D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65DD"/>
    <w:rsid w:val="00787205"/>
    <w:rsid w:val="00787B55"/>
    <w:rsid w:val="0079179F"/>
    <w:rsid w:val="0079249B"/>
    <w:rsid w:val="00793E9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5FBE"/>
    <w:rsid w:val="007E7724"/>
    <w:rsid w:val="007F0A2A"/>
    <w:rsid w:val="007F1417"/>
    <w:rsid w:val="007F4169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6BB9"/>
    <w:rsid w:val="008870F0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5834"/>
    <w:rsid w:val="008C6251"/>
    <w:rsid w:val="008D7BDD"/>
    <w:rsid w:val="008E335E"/>
    <w:rsid w:val="0090254C"/>
    <w:rsid w:val="0090724E"/>
    <w:rsid w:val="00907516"/>
    <w:rsid w:val="00907888"/>
    <w:rsid w:val="00910D57"/>
    <w:rsid w:val="00920004"/>
    <w:rsid w:val="009221AC"/>
    <w:rsid w:val="009225D7"/>
    <w:rsid w:val="009261FD"/>
    <w:rsid w:val="00932FEC"/>
    <w:rsid w:val="00934750"/>
    <w:rsid w:val="00934E30"/>
    <w:rsid w:val="00935271"/>
    <w:rsid w:val="0094313B"/>
    <w:rsid w:val="00943209"/>
    <w:rsid w:val="0094509D"/>
    <w:rsid w:val="00945318"/>
    <w:rsid w:val="00950DB4"/>
    <w:rsid w:val="00952A7F"/>
    <w:rsid w:val="009534C6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6646"/>
    <w:rsid w:val="009B386D"/>
    <w:rsid w:val="009C1976"/>
    <w:rsid w:val="009C2F9E"/>
    <w:rsid w:val="009D33D5"/>
    <w:rsid w:val="009D5AE2"/>
    <w:rsid w:val="009F1CB9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6ED8"/>
    <w:rsid w:val="00B01892"/>
    <w:rsid w:val="00B01DA1"/>
    <w:rsid w:val="00B02711"/>
    <w:rsid w:val="00B07AAE"/>
    <w:rsid w:val="00B11A76"/>
    <w:rsid w:val="00B13148"/>
    <w:rsid w:val="00B13884"/>
    <w:rsid w:val="00B22610"/>
    <w:rsid w:val="00B233E3"/>
    <w:rsid w:val="00B30352"/>
    <w:rsid w:val="00B30C6C"/>
    <w:rsid w:val="00B346DF"/>
    <w:rsid w:val="00B43DFA"/>
    <w:rsid w:val="00B460C2"/>
    <w:rsid w:val="00B47460"/>
    <w:rsid w:val="00B51B84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6FB7"/>
    <w:rsid w:val="00BD227B"/>
    <w:rsid w:val="00BE55A7"/>
    <w:rsid w:val="00BE64B3"/>
    <w:rsid w:val="00BE6947"/>
    <w:rsid w:val="00BE6FE4"/>
    <w:rsid w:val="00BF117F"/>
    <w:rsid w:val="00BF6A7B"/>
    <w:rsid w:val="00BF6B3C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252D4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657B"/>
    <w:rsid w:val="00CC6A4B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679B"/>
    <w:rsid w:val="00D66D93"/>
    <w:rsid w:val="00D67F1C"/>
    <w:rsid w:val="00D7238E"/>
    <w:rsid w:val="00D73003"/>
    <w:rsid w:val="00D73C03"/>
    <w:rsid w:val="00D76903"/>
    <w:rsid w:val="00D81A72"/>
    <w:rsid w:val="00D92EDA"/>
    <w:rsid w:val="00D9359B"/>
    <w:rsid w:val="00D94B0E"/>
    <w:rsid w:val="00D964BD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7CC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5C96"/>
    <w:rsid w:val="00E87FB4"/>
    <w:rsid w:val="00E93FCF"/>
    <w:rsid w:val="00E96BF0"/>
    <w:rsid w:val="00E9778E"/>
    <w:rsid w:val="00EB396B"/>
    <w:rsid w:val="00EB6F4B"/>
    <w:rsid w:val="00EB7C66"/>
    <w:rsid w:val="00EC42E3"/>
    <w:rsid w:val="00EC7295"/>
    <w:rsid w:val="00EC72BE"/>
    <w:rsid w:val="00EE0282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502CA"/>
    <w:rsid w:val="00F519B9"/>
    <w:rsid w:val="00F55E8B"/>
    <w:rsid w:val="00F564F9"/>
    <w:rsid w:val="00F57919"/>
    <w:rsid w:val="00F669BA"/>
    <w:rsid w:val="00F7766C"/>
    <w:rsid w:val="00F82076"/>
    <w:rsid w:val="00F900B2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3E94"/>
    <w:rsid w:val="00FD63B3"/>
    <w:rsid w:val="00FE119B"/>
    <w:rsid w:val="00FE1BFD"/>
    <w:rsid w:val="00FF5EF5"/>
    <w:rsid w:val="00FF7307"/>
    <w:rsid w:val="00FF7DC8"/>
    <w:rsid w:val="0A81CAC8"/>
    <w:rsid w:val="0AF5C2D0"/>
    <w:rsid w:val="150F5ACB"/>
    <w:rsid w:val="1A6DBBB3"/>
    <w:rsid w:val="1BA652B3"/>
    <w:rsid w:val="3713BD1A"/>
    <w:rsid w:val="3E833EB6"/>
    <w:rsid w:val="62F0B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semiHidden="1" w:uiPriority="4" w:unhideWhenUsed="1"/>
    <w:lsdException w:name="heading 8" w:semiHidden="1" w:uiPriority="4" w:unhideWhenUsed="1"/>
    <w:lsdException w:name="heading 9" w:semiHidden="1" w:uiPriority="4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4" w:unhideWhenUsed="1"/>
    <w:lsdException w:name="toc 5" w:semiHidden="1" w:uiPriority="4" w:unhideWhenUsed="1"/>
    <w:lsdException w:name="toc 6" w:semiHidden="1" w:uiPriority="4" w:unhideWhenUsed="1"/>
    <w:lsdException w:name="toc 7" w:semiHidden="1" w:uiPriority="4" w:unhideWhenUsed="1"/>
    <w:lsdException w:name="toc 8" w:semiHidden="1" w:uiPriority="4" w:unhideWhenUsed="1"/>
    <w:lsdException w:name="toc 9" w:semiHidden="1" w:uiPriority="4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4" w:unhideWhenUsed="1" w:qFormat="1"/>
    <w:lsdException w:name="table of figures" w:semiHidden="1" w:uiPriority="4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4" w:unhideWhenUsed="1"/>
    <w:lsdException w:name="endnote text" w:semiHidden="1" w:uiPriority="4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4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aliases w:val="Standaard SURF"/>
    <w:qFormat/>
    <w:rsid w:val="000B1FAF"/>
    <w:pPr>
      <w:widowControl w:val="0"/>
      <w:autoSpaceDE w:val="0"/>
      <w:autoSpaceDN w:val="0"/>
      <w:spacing w:after="0" w:line="240" w:lineRule="auto"/>
    </w:pPr>
    <w:rPr>
      <w:rFonts w:ascii="General Sans Semibold" w:eastAsia="General Sans Semibold" w:hAnsi="General Sans Semibold" w:cs="General Sans Semibold"/>
      <w14:ligatures w14:val="none"/>
    </w:rPr>
  </w:style>
  <w:style w:type="paragraph" w:styleId="Heading1">
    <w:name w:val="heading 1"/>
    <w:aliases w:val="Kop 1 SURF"/>
    <w:basedOn w:val="ZsysbasisSURF"/>
    <w:next w:val="BasistekstSURF"/>
    <w:uiPriority w:val="4"/>
    <w:qFormat/>
    <w:rsid w:val="006A0FA8"/>
    <w:pPr>
      <w:keepNext/>
      <w:keepLines/>
      <w:pageBreakBefore/>
      <w:numPr>
        <w:numId w:val="23"/>
      </w:numPr>
      <w:spacing w:after="270" w:line="240" w:lineRule="auto"/>
      <w:outlineLvl w:val="0"/>
    </w:pPr>
    <w:rPr>
      <w:rFonts w:ascii="General Sans Semibold" w:hAnsi="General Sans Semibold"/>
      <w:b/>
      <w:bCs/>
      <w:sz w:val="48"/>
      <w:szCs w:val="32"/>
    </w:rPr>
  </w:style>
  <w:style w:type="paragraph" w:styleId="Heading2">
    <w:name w:val="heading 2"/>
    <w:aliases w:val="Kop 2 SURF"/>
    <w:basedOn w:val="ZsysbasisSURF"/>
    <w:next w:val="BasistekstSURF"/>
    <w:uiPriority w:val="4"/>
    <w:qFormat/>
    <w:rsid w:val="006A0FA8"/>
    <w:pPr>
      <w:keepNext/>
      <w:keepLines/>
      <w:numPr>
        <w:ilvl w:val="1"/>
        <w:numId w:val="23"/>
      </w:numPr>
      <w:spacing w:before="27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Heading3">
    <w:name w:val="heading 3"/>
    <w:aliases w:val="Kop 3 SURF"/>
    <w:basedOn w:val="ZsysbasisSURF"/>
    <w:next w:val="BasistekstSURF"/>
    <w:uiPriority w:val="4"/>
    <w:qFormat/>
    <w:rsid w:val="00AB0414"/>
    <w:pPr>
      <w:keepNext/>
      <w:keepLines/>
      <w:numPr>
        <w:ilvl w:val="2"/>
        <w:numId w:val="23"/>
      </w:numPr>
      <w:spacing w:before="270"/>
      <w:outlineLvl w:val="2"/>
    </w:pPr>
    <w:rPr>
      <w:b/>
      <w:iCs/>
    </w:rPr>
  </w:style>
  <w:style w:type="paragraph" w:styleId="Heading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Heading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Heading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Heading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Heading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Heading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stekstSURF">
    <w:name w:val="Basistekst SURF"/>
    <w:basedOn w:val="ZsysbasisSURF"/>
    <w:qFormat/>
    <w:rsid w:val="00E04EE1"/>
    <w:pPr>
      <w:spacing w:before="120" w:after="280" w:line="360" w:lineRule="atLeast"/>
    </w:pPr>
    <w:rPr>
      <w:rFonts w:ascii="General Sans" w:hAnsi="General Sans"/>
      <w:sz w:val="18"/>
    </w:rPr>
  </w:style>
  <w:style w:type="paragraph" w:customStyle="1" w:styleId="ZsysbasisSURF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paragraph" w:customStyle="1" w:styleId="BasistekstvetSURF">
    <w:name w:val="Basistekst vet SURF"/>
    <w:basedOn w:val="ZsysbasisSURF"/>
    <w:next w:val="BasistekstSURF"/>
    <w:uiPriority w:val="1"/>
    <w:qFormat/>
    <w:rsid w:val="00122DED"/>
    <w:rPr>
      <w:b/>
      <w:bCs/>
    </w:rPr>
  </w:style>
  <w:style w:type="character" w:styleId="FollowedHyperlink">
    <w:name w:val="FollowedHyperlink"/>
    <w:aliases w:val="GevolgdeHyperlink SURF"/>
    <w:basedOn w:val="DefaultParagraphFont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DefaultParagraphFont"/>
    <w:uiPriority w:val="99"/>
    <w:rsid w:val="0073233B"/>
    <w:rPr>
      <w:color w:val="0077C8" w:themeColor="accent3"/>
      <w:u w:val="none"/>
    </w:rPr>
  </w:style>
  <w:style w:type="paragraph" w:customStyle="1" w:styleId="AdresvakSURF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Header">
    <w:name w:val="header"/>
    <w:basedOn w:val="ZsysbasisSURF"/>
    <w:next w:val="BasistekstSURF"/>
    <w:uiPriority w:val="98"/>
    <w:semiHidden/>
    <w:rsid w:val="00122DED"/>
  </w:style>
  <w:style w:type="paragraph" w:styleId="Footer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customStyle="1" w:styleId="KoptekstSURF">
    <w:name w:val="Koptekst SURF"/>
    <w:basedOn w:val="ZsysbasisdocumentgegevensSURF"/>
    <w:uiPriority w:val="4"/>
    <w:rsid w:val="00955BF7"/>
    <w:rPr>
      <w:sz w:val="19"/>
    </w:rPr>
  </w:style>
  <w:style w:type="paragraph" w:customStyle="1" w:styleId="VoettekstSURF">
    <w:name w:val="Voettekst SURF"/>
    <w:basedOn w:val="ZsysbasisdocumentgegevensSURF"/>
    <w:uiPriority w:val="4"/>
    <w:rsid w:val="00E334BB"/>
  </w:style>
  <w:style w:type="numbering" w:styleId="111111">
    <w:name w:val="Outline List 2"/>
    <w:basedOn w:val="NoLi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NoList"/>
    <w:uiPriority w:val="98"/>
    <w:semiHidden/>
    <w:rsid w:val="00E07762"/>
    <w:pPr>
      <w:numPr>
        <w:numId w:val="3"/>
      </w:numPr>
    </w:pPr>
  </w:style>
  <w:style w:type="paragraph" w:customStyle="1" w:styleId="BasistekstcursiefSURF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Table3Deffects1">
    <w:name w:val="Table 3D effects 1"/>
    <w:basedOn w:val="TableNorma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alutation">
    <w:name w:val="Salutation"/>
    <w:basedOn w:val="ZsysbasisSURF"/>
    <w:next w:val="BasistekstSURF"/>
    <w:uiPriority w:val="98"/>
    <w:semiHidden/>
    <w:rsid w:val="0020607F"/>
  </w:style>
  <w:style w:type="paragraph" w:styleId="EnvelopeAddress">
    <w:name w:val="envelope address"/>
    <w:basedOn w:val="ZsysbasisSURF"/>
    <w:next w:val="BasistekstSURF"/>
    <w:uiPriority w:val="98"/>
    <w:semiHidden/>
    <w:rsid w:val="0020607F"/>
  </w:style>
  <w:style w:type="paragraph" w:styleId="Closing">
    <w:name w:val="Closing"/>
    <w:basedOn w:val="ZsysbasisSURF"/>
    <w:next w:val="BasistekstSURF"/>
    <w:uiPriority w:val="98"/>
    <w:semiHidden/>
    <w:rsid w:val="0020607F"/>
  </w:style>
  <w:style w:type="paragraph" w:customStyle="1" w:styleId="Inspring1eniveauSURF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customStyle="1" w:styleId="Inspring2eniveauSURF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customStyle="1" w:styleId="Inspring3eniveauSURF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customStyle="1" w:styleId="Zwevend1eniveauSURF">
    <w:name w:val="Zwevend 1e niveau SURF"/>
    <w:basedOn w:val="ZsysbasisSURF"/>
    <w:uiPriority w:val="4"/>
    <w:qFormat/>
    <w:rsid w:val="00122DED"/>
    <w:pPr>
      <w:ind w:left="284"/>
    </w:pPr>
  </w:style>
  <w:style w:type="paragraph" w:customStyle="1" w:styleId="Zwevend2eniveauSURF">
    <w:name w:val="Zwevend 2e niveau SURF"/>
    <w:basedOn w:val="ZsysbasisSURF"/>
    <w:uiPriority w:val="4"/>
    <w:qFormat/>
    <w:rsid w:val="00122DED"/>
    <w:pPr>
      <w:ind w:left="567"/>
    </w:pPr>
  </w:style>
  <w:style w:type="paragraph" w:customStyle="1" w:styleId="Zwevend3eniveauSURF">
    <w:name w:val="Zwevend 3e niveau SURF"/>
    <w:basedOn w:val="ZsysbasisSURF"/>
    <w:uiPriority w:val="4"/>
    <w:qFormat/>
    <w:rsid w:val="00122DED"/>
    <w:pPr>
      <w:ind w:left="851"/>
    </w:pPr>
  </w:style>
  <w:style w:type="paragraph" w:styleId="TOC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eastAsia="General Sans Semibold" w:hAnsi="General Sans" w:cstheme="minorHAnsi"/>
      <w:bCs/>
      <w:iCs/>
      <w:color w:val="auto"/>
      <w:sz w:val="20"/>
      <w:szCs w:val="24"/>
      <w14:ligatures w14:val="none"/>
    </w:rPr>
  </w:style>
  <w:style w:type="paragraph" w:styleId="TOC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eastAsia="General Sans Semibold" w:hAnsi="General Sans" w:cstheme="minorHAnsi"/>
      <w:bCs/>
      <w:color w:val="auto"/>
      <w:sz w:val="20"/>
      <w:szCs w:val="22"/>
      <w14:ligatures w14:val="none"/>
    </w:rPr>
  </w:style>
  <w:style w:type="paragraph" w:styleId="TOC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eastAsia="General Sans Semibold" w:hAnsi="General Sans" w:cstheme="minorHAnsi"/>
      <w:color w:val="auto"/>
      <w:sz w:val="20"/>
      <w:szCs w:val="20"/>
      <w14:ligatures w14:val="none"/>
    </w:rPr>
  </w:style>
  <w:style w:type="paragraph" w:styleId="TOC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ableofAuthorities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Subtitle">
    <w:name w:val="Subtitle"/>
    <w:basedOn w:val="ZsysbasisSURF"/>
    <w:next w:val="BasistekstSURF"/>
    <w:uiPriority w:val="98"/>
    <w:semiHidden/>
    <w:rsid w:val="00122DED"/>
  </w:style>
  <w:style w:type="paragraph" w:styleId="Title">
    <w:name w:val="Title"/>
    <w:basedOn w:val="ZsysbasisSURF"/>
    <w:next w:val="BasistekstSURF"/>
    <w:uiPriority w:val="98"/>
    <w:semiHidden/>
    <w:rsid w:val="00122DED"/>
  </w:style>
  <w:style w:type="paragraph" w:customStyle="1" w:styleId="Kop2zondernummerSURF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eNumber">
    <w:name w:val="page number"/>
    <w:basedOn w:val="DefaultParagraphFont"/>
    <w:uiPriority w:val="98"/>
    <w:semiHidden/>
    <w:rsid w:val="00122DED"/>
  </w:style>
  <w:style w:type="character" w:customStyle="1" w:styleId="zsysVeldMarkering">
    <w:name w:val="zsysVeldMarkering"/>
    <w:basedOn w:val="DefaultParagraphFont"/>
    <w:uiPriority w:val="97"/>
    <w:semiHidden/>
    <w:rsid w:val="00DF1BBC"/>
    <w:rPr>
      <w:color w:val="000000"/>
      <w:bdr w:val="none" w:sz="0" w:space="0" w:color="auto"/>
      <w:shd w:val="clear" w:color="auto" w:fill="FFFF00"/>
    </w:rPr>
  </w:style>
  <w:style w:type="paragraph" w:customStyle="1" w:styleId="Kop1zondernummerSURF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Kop3zondernummerSURF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Normal"/>
    <w:next w:val="Normal"/>
    <w:uiPriority w:val="98"/>
    <w:semiHidden/>
    <w:rsid w:val="00122DED"/>
    <w:pPr>
      <w:ind w:left="720" w:hanging="180"/>
    </w:pPr>
  </w:style>
  <w:style w:type="paragraph" w:styleId="Index5">
    <w:name w:val="index 5"/>
    <w:basedOn w:val="Normal"/>
    <w:next w:val="Normal"/>
    <w:uiPriority w:val="98"/>
    <w:semiHidden/>
    <w:rsid w:val="00122DED"/>
    <w:pPr>
      <w:ind w:left="900" w:hanging="180"/>
    </w:pPr>
  </w:style>
  <w:style w:type="paragraph" w:styleId="Index6">
    <w:name w:val="index 6"/>
    <w:basedOn w:val="Normal"/>
    <w:next w:val="Normal"/>
    <w:uiPriority w:val="98"/>
    <w:semiHidden/>
    <w:rsid w:val="00122DED"/>
    <w:pPr>
      <w:ind w:left="1080" w:hanging="180"/>
    </w:pPr>
  </w:style>
  <w:style w:type="paragraph" w:styleId="Index7">
    <w:name w:val="index 7"/>
    <w:basedOn w:val="Normal"/>
    <w:next w:val="Normal"/>
    <w:uiPriority w:val="98"/>
    <w:semiHidden/>
    <w:rsid w:val="00122DED"/>
    <w:pPr>
      <w:ind w:left="1260" w:hanging="180"/>
    </w:pPr>
  </w:style>
  <w:style w:type="paragraph" w:styleId="Index8">
    <w:name w:val="index 8"/>
    <w:basedOn w:val="Normal"/>
    <w:next w:val="Normal"/>
    <w:uiPriority w:val="98"/>
    <w:semiHidden/>
    <w:rsid w:val="00122DED"/>
    <w:pPr>
      <w:ind w:left="1440" w:hanging="180"/>
    </w:pPr>
  </w:style>
  <w:style w:type="paragraph" w:styleId="Index9">
    <w:name w:val="index 9"/>
    <w:basedOn w:val="Normal"/>
    <w:next w:val="Normal"/>
    <w:uiPriority w:val="98"/>
    <w:semiHidden/>
    <w:rsid w:val="00122DED"/>
    <w:pPr>
      <w:ind w:left="1620" w:hanging="180"/>
    </w:pPr>
  </w:style>
  <w:style w:type="paragraph" w:styleId="TOC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EnvelopeReturn">
    <w:name w:val="envelope return"/>
    <w:basedOn w:val="ZsysbasisSURF"/>
    <w:next w:val="BasistekstSURF"/>
    <w:uiPriority w:val="98"/>
    <w:semiHidden/>
    <w:rsid w:val="0020607F"/>
  </w:style>
  <w:style w:type="numbering" w:styleId="ArticleSection">
    <w:name w:val="Outline List 3"/>
    <w:basedOn w:val="NoList"/>
    <w:uiPriority w:val="98"/>
    <w:semiHidden/>
    <w:rsid w:val="00E07762"/>
    <w:pPr>
      <w:numPr>
        <w:numId w:val="4"/>
      </w:numPr>
    </w:pPr>
  </w:style>
  <w:style w:type="paragraph" w:styleId="MessageHeader">
    <w:name w:val="Message Header"/>
    <w:basedOn w:val="ZsysbasisSURF"/>
    <w:next w:val="BasistekstSURF"/>
    <w:uiPriority w:val="98"/>
    <w:semiHidden/>
    <w:rsid w:val="0020607F"/>
  </w:style>
  <w:style w:type="paragraph" w:styleId="BlockText">
    <w:name w:val="Block Text"/>
    <w:basedOn w:val="ZsysbasisSURF"/>
    <w:next w:val="BasistekstSURF"/>
    <w:uiPriority w:val="98"/>
    <w:semiHidden/>
    <w:rsid w:val="0020607F"/>
  </w:style>
  <w:style w:type="table" w:styleId="TableSimple1">
    <w:name w:val="Table Simple 1"/>
    <w:basedOn w:val="TableNormal"/>
    <w:semiHidden/>
    <w:rsid w:val="008D7BD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D7BD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ntemporary">
    <w:name w:val="Table Contemporary"/>
    <w:basedOn w:val="TableNormal"/>
    <w:semiHidden/>
    <w:rsid w:val="008D7BD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D7BD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mailSignature">
    <w:name w:val="E-mail Signature"/>
    <w:basedOn w:val="ZsysbasisSURF"/>
    <w:next w:val="BasistekstSURF"/>
    <w:uiPriority w:val="98"/>
    <w:semiHidden/>
    <w:rsid w:val="0020607F"/>
  </w:style>
  <w:style w:type="paragraph" w:styleId="Signature">
    <w:name w:val="Signature"/>
    <w:basedOn w:val="ZsysbasisSURF"/>
    <w:next w:val="BasistekstSURF"/>
    <w:uiPriority w:val="98"/>
    <w:semiHidden/>
    <w:rsid w:val="0020607F"/>
  </w:style>
  <w:style w:type="paragraph" w:styleId="HTMLPreformatted">
    <w:name w:val="HTML Preformatted"/>
    <w:basedOn w:val="ZsysbasisSURF"/>
    <w:next w:val="BasistekstSURF"/>
    <w:uiPriority w:val="98"/>
    <w:semiHidden/>
    <w:rsid w:val="0020607F"/>
  </w:style>
  <w:style w:type="table" w:styleId="LightList-Accent6">
    <w:name w:val="Light List Accent 6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</w:style>
  <w:style w:type="table" w:styleId="LightList-Accent5">
    <w:name w:val="Light List Accent 5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</w:style>
  <w:style w:type="table" w:styleId="LightList-Accent4">
    <w:name w:val="Light List Accent 4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</w:style>
  <w:style w:type="table" w:styleId="LightList-Accent3">
    <w:name w:val="Light List Accent 3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</w:style>
  <w:style w:type="paragraph" w:styleId="HTMLAddress">
    <w:name w:val="HTML Address"/>
    <w:basedOn w:val="ZsysbasisSURF"/>
    <w:next w:val="BasistekstSURF"/>
    <w:uiPriority w:val="98"/>
    <w:semiHidden/>
    <w:rsid w:val="0020607F"/>
  </w:style>
  <w:style w:type="table" w:styleId="LightList-Accent2">
    <w:name w:val="Light List Accent 2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</w:style>
  <w:style w:type="table" w:styleId="LightShading-Accent6">
    <w:name w:val="Light Shading Accent 6"/>
    <w:basedOn w:val="TableNorma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TableClassic1">
    <w:name w:val="Table Classic 1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D7BD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1">
    <w:name w:val="Table Colorful 1"/>
    <w:basedOn w:val="TableNormal"/>
    <w:semiHidden/>
    <w:rsid w:val="008D7BDD"/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2">
    <w:name w:val="Table Colorful 2"/>
    <w:basedOn w:val="TableNormal"/>
    <w:semiHidden/>
    <w:rsid w:val="008D7BD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3">
    <w:name w:val="Table Colorful 3"/>
    <w:basedOn w:val="TableNormal"/>
    <w:semiHidden/>
    <w:rsid w:val="008D7BD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Li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stBullet">
    <w:name w:val="List Bullet"/>
    <w:basedOn w:val="ZsysbasisSURF"/>
    <w:next w:val="BasistekstSURF"/>
    <w:uiPriority w:val="98"/>
    <w:semiHidden/>
    <w:rsid w:val="00E7078D"/>
    <w:pPr>
      <w:numPr>
        <w:numId w:val="9"/>
      </w:numPr>
      <w:ind w:left="357" w:hanging="357"/>
    </w:pPr>
  </w:style>
  <w:style w:type="paragraph" w:styleId="ListBullet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stBullet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stBullet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stNumber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stNumber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stNumber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stNumber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stNumber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stContinue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stContinue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stContinue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stContinue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stContinue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eEmphasis">
    <w:name w:val="Intense Emphasis"/>
    <w:basedOn w:val="DefaultParagraphFont"/>
    <w:uiPriority w:val="98"/>
    <w:semiHidden/>
    <w:rsid w:val="00FC3FA5"/>
    <w:rPr>
      <w:b/>
      <w:bCs/>
      <w:i/>
      <w:iCs/>
      <w:color w:val="auto"/>
    </w:rPr>
  </w:style>
  <w:style w:type="paragraph" w:styleId="NormalWeb">
    <w:name w:val="Normal (Web)"/>
    <w:basedOn w:val="ZsysbasisSURF"/>
    <w:next w:val="BasistekstSURF"/>
    <w:uiPriority w:val="98"/>
    <w:semiHidden/>
    <w:rsid w:val="0020607F"/>
  </w:style>
  <w:style w:type="paragraph" w:styleId="NoteHeading">
    <w:name w:val="Note Heading"/>
    <w:basedOn w:val="ZsysbasisSURF"/>
    <w:next w:val="BasistekstSURF"/>
    <w:uiPriority w:val="98"/>
    <w:semiHidden/>
    <w:rsid w:val="0020607F"/>
  </w:style>
  <w:style w:type="paragraph" w:styleId="BodyText">
    <w:name w:val="Body Text"/>
    <w:basedOn w:val="ZsysbasisSURF"/>
    <w:next w:val="BasistekstSURF"/>
    <w:link w:val="BodyTextChar"/>
    <w:uiPriority w:val="1"/>
    <w:qFormat/>
    <w:rsid w:val="0020607F"/>
  </w:style>
  <w:style w:type="paragraph" w:styleId="BodyText2">
    <w:name w:val="Body Text 2"/>
    <w:basedOn w:val="ZsysbasisSURF"/>
    <w:next w:val="BasistekstSURF"/>
    <w:link w:val="BodyText2Char"/>
    <w:uiPriority w:val="98"/>
    <w:semiHidden/>
    <w:rsid w:val="00E7078D"/>
  </w:style>
  <w:style w:type="paragraph" w:styleId="BodyText3">
    <w:name w:val="Body Text 3"/>
    <w:basedOn w:val="ZsysbasisSURF"/>
    <w:next w:val="BasistekstSURF"/>
    <w:uiPriority w:val="98"/>
    <w:semiHidden/>
    <w:rsid w:val="0020607F"/>
  </w:style>
  <w:style w:type="paragraph" w:styleId="BodyTextFirstIndent">
    <w:name w:val="Body Text First Indent"/>
    <w:basedOn w:val="ZsysbasisSURF"/>
    <w:next w:val="BasistekstSURF"/>
    <w:link w:val="BodyTextFirstIndentChar"/>
    <w:uiPriority w:val="98"/>
    <w:semiHidden/>
    <w:rsid w:val="00E7078D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paragraph" w:styleId="BodyTextIndent">
    <w:name w:val="Body Text Indent"/>
    <w:basedOn w:val="ZsysbasisSURF"/>
    <w:next w:val="BasistekstSURF"/>
    <w:link w:val="BodyTextIndentChar"/>
    <w:uiPriority w:val="98"/>
    <w:semiHidden/>
    <w:rsid w:val="00E7078D"/>
    <w:pPr>
      <w:ind w:left="284"/>
    </w:pPr>
  </w:style>
  <w:style w:type="character" w:customStyle="1" w:styleId="BodyTextIndentChar">
    <w:name w:val="Body Text Indent Char"/>
    <w:basedOn w:val="DefaultParagraphFont"/>
    <w:link w:val="BodyTextIndent"/>
    <w:rsid w:val="00E7078D"/>
    <w:rPr>
      <w:rFonts w:ascii="Maiandra GD" w:hAnsi="Maiandra GD" w:cs="Maiandra GD"/>
      <w:sz w:val="18"/>
      <w:szCs w:val="18"/>
    </w:rPr>
  </w:style>
  <w:style w:type="paragraph" w:styleId="BodyTextFirstIndent2">
    <w:name w:val="Body Text First Indent 2"/>
    <w:basedOn w:val="ZsysbasisSURF"/>
    <w:next w:val="BasistekstSURF"/>
    <w:link w:val="BodyTextFirstIndent2Char"/>
    <w:uiPriority w:val="98"/>
    <w:semiHidden/>
    <w:rsid w:val="00E7078D"/>
    <w:pPr>
      <w:ind w:left="360" w:firstLine="360"/>
    </w:pPr>
  </w:style>
  <w:style w:type="table" w:styleId="TableProfessional">
    <w:name w:val="Table Professional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ZsysbasisSURFChar">
    <w:name w:val="Zsysbasis SURF Char"/>
    <w:basedOn w:val="DefaultParagraphFont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NormalIndent">
    <w:name w:val="Normal Indent"/>
    <w:basedOn w:val="ZsysbasisSURF"/>
    <w:next w:val="BasistekstSURF"/>
    <w:uiPriority w:val="98"/>
    <w:semiHidden/>
    <w:rsid w:val="0020607F"/>
  </w:style>
  <w:style w:type="table" w:styleId="TableColumns1">
    <w:name w:val="Table Columns 1"/>
    <w:basedOn w:val="TableNormal"/>
    <w:semiHidden/>
    <w:rsid w:val="008D7BDD"/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D7BDD"/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D7BD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List1">
    <w:name w:val="Table List 1"/>
    <w:basedOn w:val="TableNormal"/>
    <w:semiHidden/>
    <w:rsid w:val="008D7BD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D7BD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D7BD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D7BD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Grid">
    <w:name w:val="Table Grid"/>
    <w:aliases w:val="Adresraster"/>
    <w:basedOn w:val="TableNormal"/>
    <w:uiPriority w:val="59"/>
    <w:rsid w:val="009225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D7BD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D7BD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D7BD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D7BD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D7B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Subtle1">
    <w:name w:val="Table Subtle 1"/>
    <w:basedOn w:val="TableNormal"/>
    <w:semiHidden/>
    <w:rsid w:val="008D7BD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D7BD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Voetnootmarkering SURF"/>
    <w:basedOn w:val="DefaultParagraphFont"/>
    <w:uiPriority w:val="4"/>
    <w:rsid w:val="00CB7600"/>
    <w:rPr>
      <w:vertAlign w:val="superscript"/>
    </w:rPr>
  </w:style>
  <w:style w:type="paragraph" w:styleId="FootnoteTex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TableWeb1">
    <w:name w:val="Table Web 1"/>
    <w:basedOn w:val="TableNormal"/>
    <w:semiHidden/>
    <w:rsid w:val="008D7BD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D7BD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D7BD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basedOn w:val="DefaultParagraphFont"/>
    <w:uiPriority w:val="98"/>
    <w:semiHidden/>
    <w:rsid w:val="00451FDB"/>
    <w:rPr>
      <w:b w:val="0"/>
      <w:bCs w:val="0"/>
    </w:rPr>
  </w:style>
  <w:style w:type="paragraph" w:styleId="Date">
    <w:name w:val="Date"/>
    <w:basedOn w:val="ZsysbasisSURF"/>
    <w:next w:val="BasistekstSURF"/>
    <w:uiPriority w:val="98"/>
    <w:semiHidden/>
    <w:rsid w:val="0020607F"/>
  </w:style>
  <w:style w:type="paragraph" w:styleId="PlainText">
    <w:name w:val="Plain Text"/>
    <w:basedOn w:val="ZsysbasisSURF"/>
    <w:next w:val="BasistekstSURF"/>
    <w:uiPriority w:val="98"/>
    <w:semiHidden/>
    <w:rsid w:val="0020607F"/>
  </w:style>
  <w:style w:type="paragraph" w:styleId="BalloonText">
    <w:name w:val="Balloon Text"/>
    <w:basedOn w:val="ZsysbasisSURF"/>
    <w:next w:val="BasistekstSURF"/>
    <w:uiPriority w:val="98"/>
    <w:semiHidden/>
    <w:rsid w:val="0020607F"/>
  </w:style>
  <w:style w:type="paragraph" w:styleId="Caption">
    <w:name w:val="caption"/>
    <w:aliases w:val="Bijschrift SURF"/>
    <w:basedOn w:val="ZsysbasisSURF"/>
    <w:next w:val="BasistekstSURF"/>
    <w:uiPriority w:val="4"/>
    <w:qFormat/>
    <w:rsid w:val="0020607F"/>
  </w:style>
  <w:style w:type="character" w:customStyle="1" w:styleId="CommentTextChar">
    <w:name w:val="Comment Text Char"/>
    <w:basedOn w:val="ZsysbasisSURFChar"/>
    <w:link w:val="CommentText"/>
    <w:semiHidden/>
    <w:rsid w:val="008736AE"/>
    <w:rPr>
      <w:rFonts w:asciiTheme="minorHAnsi" w:hAnsiTheme="minorHAnsi" w:cs="Maiandra GD"/>
      <w:color w:val="000000" w:themeColor="text1"/>
      <w:sz w:val="18"/>
      <w:szCs w:val="18"/>
    </w:rPr>
  </w:style>
  <w:style w:type="paragraph" w:styleId="DocumentMap">
    <w:name w:val="Document Map"/>
    <w:basedOn w:val="ZsysbasisSURF"/>
    <w:next w:val="BasistekstSURF"/>
    <w:uiPriority w:val="98"/>
    <w:semiHidden/>
    <w:rsid w:val="0020607F"/>
  </w:style>
  <w:style w:type="table" w:styleId="LightShading-Accent5">
    <w:name w:val="Light Shading Accent 5"/>
    <w:basedOn w:val="TableNorma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ndnoteText">
    <w:name w:val="endnote text"/>
    <w:aliases w:val="Eindnoottekst SURF"/>
    <w:basedOn w:val="ZsysbasisSURF"/>
    <w:next w:val="BasistekstSURF"/>
    <w:uiPriority w:val="4"/>
    <w:rsid w:val="0020607F"/>
  </w:style>
  <w:style w:type="paragraph" w:styleId="IndexHeading">
    <w:name w:val="index heading"/>
    <w:basedOn w:val="ZsysbasisSURF"/>
    <w:next w:val="BasistekstSURF"/>
    <w:uiPriority w:val="98"/>
    <w:semiHidden/>
    <w:rsid w:val="0020607F"/>
  </w:style>
  <w:style w:type="paragraph" w:styleId="TOAHeading">
    <w:name w:val="toa heading"/>
    <w:basedOn w:val="ZsysbasisSURF"/>
    <w:next w:val="BasistekstSURF"/>
    <w:uiPriority w:val="98"/>
    <w:semiHidden/>
    <w:rsid w:val="0020607F"/>
  </w:style>
  <w:style w:type="paragraph" w:styleId="ListBullet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xt">
    <w:name w:val="macro"/>
    <w:basedOn w:val="ZsysbasisSURF"/>
    <w:next w:val="BasistekstSURF"/>
    <w:uiPriority w:val="98"/>
    <w:semiHidden/>
    <w:rsid w:val="0020607F"/>
  </w:style>
  <w:style w:type="paragraph" w:styleId="CommentText">
    <w:name w:val="annotation text"/>
    <w:basedOn w:val="ZsysbasisSURF"/>
    <w:next w:val="BasistekstSURF"/>
    <w:link w:val="CommentTextChar"/>
    <w:uiPriority w:val="98"/>
    <w:semiHidden/>
    <w:rsid w:val="0020607F"/>
  </w:style>
  <w:style w:type="character" w:styleId="IntenseReference">
    <w:name w:val="Intense Reference"/>
    <w:basedOn w:val="DefaultParagraphFont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CommentReference">
    <w:name w:val="annotation reference"/>
    <w:basedOn w:val="DefaultParagraphFont"/>
    <w:uiPriority w:val="98"/>
    <w:semiHidden/>
    <w:rsid w:val="0020607F"/>
    <w:rPr>
      <w:sz w:val="18"/>
      <w:szCs w:val="18"/>
    </w:rPr>
  </w:style>
  <w:style w:type="paragraph" w:customStyle="1" w:styleId="Opsommingteken1eniveauSURF">
    <w:name w:val="Opsomming teken 1e niveau SURF"/>
    <w:basedOn w:val="ZsysbasisSURF"/>
    <w:uiPriority w:val="4"/>
    <w:rsid w:val="001C206E"/>
    <w:pPr>
      <w:numPr>
        <w:numId w:val="25"/>
      </w:numPr>
      <w:spacing w:line="240" w:lineRule="exact"/>
    </w:pPr>
  </w:style>
  <w:style w:type="paragraph" w:customStyle="1" w:styleId="Opsommingteken2eniveauSURF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</w:pPr>
  </w:style>
  <w:style w:type="paragraph" w:customStyle="1" w:styleId="Opsommingteken3eniveauSURF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</w:pPr>
  </w:style>
  <w:style w:type="paragraph" w:customStyle="1" w:styleId="Opsommingkleineletter1eniveauSURF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customStyle="1" w:styleId="Opsommingkleineletter2eniveauSURF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customStyle="1" w:styleId="Opsommingkleineletter3eniveauSURF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customStyle="1" w:styleId="OpsommingkleineletterSURF">
    <w:name w:val="Opsomming kleine letter SURF"/>
    <w:uiPriority w:val="4"/>
    <w:semiHidden/>
    <w:rsid w:val="00B01DA1"/>
    <w:pPr>
      <w:numPr>
        <w:numId w:val="5"/>
      </w:numPr>
    </w:pPr>
  </w:style>
  <w:style w:type="paragraph" w:customStyle="1" w:styleId="Opsommingnummer1eniveauSURF">
    <w:name w:val="Opsomming nummer 1e niveau SURF"/>
    <w:basedOn w:val="ZsysbasisSURF"/>
    <w:uiPriority w:val="4"/>
    <w:qFormat/>
    <w:rsid w:val="001C206E"/>
    <w:pPr>
      <w:numPr>
        <w:numId w:val="20"/>
      </w:numPr>
      <w:spacing w:line="240" w:lineRule="exact"/>
    </w:pPr>
  </w:style>
  <w:style w:type="paragraph" w:customStyle="1" w:styleId="Opsommingnummer2eniveauSURF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customStyle="1" w:styleId="Opsommingnummer3eniveauSURF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customStyle="1" w:styleId="OpsommingnummerSURF">
    <w:name w:val="Opsomming nummer SURF"/>
    <w:uiPriority w:val="4"/>
    <w:semiHidden/>
    <w:rsid w:val="00B01DA1"/>
    <w:pPr>
      <w:numPr>
        <w:numId w:val="1"/>
      </w:numPr>
    </w:pPr>
  </w:style>
  <w:style w:type="character" w:styleId="BookTitle">
    <w:name w:val="Book Title"/>
    <w:basedOn w:val="DefaultParagraphFont"/>
    <w:uiPriority w:val="98"/>
    <w:semiHidden/>
    <w:rsid w:val="00E07762"/>
    <w:rPr>
      <w:b/>
      <w:bCs/>
      <w:smallCaps/>
      <w:spacing w:val="5"/>
    </w:rPr>
  </w:style>
  <w:style w:type="character" w:styleId="PlaceholderText">
    <w:name w:val="Placeholder Text"/>
    <w:basedOn w:val="zsysVeldMarkering"/>
    <w:uiPriority w:val="98"/>
    <w:semiHidden/>
    <w:rsid w:val="004C51F8"/>
    <w:rPr>
      <w:color w:val="000000"/>
      <w:bdr w:val="none" w:sz="0" w:space="0" w:color="auto"/>
      <w:shd w:val="clear" w:color="auto" w:fill="FFFF00"/>
    </w:rPr>
  </w:style>
  <w:style w:type="character" w:styleId="SubtleReference">
    <w:name w:val="Subtle Reference"/>
    <w:basedOn w:val="DefaultParagraphFont"/>
    <w:uiPriority w:val="98"/>
    <w:semiHidden/>
    <w:rsid w:val="008736AE"/>
    <w:rPr>
      <w:smallCaps/>
      <w:color w:val="auto"/>
      <w:u w:val="single"/>
    </w:rPr>
  </w:style>
  <w:style w:type="character" w:styleId="SubtleEmphasis">
    <w:name w:val="Subtle Emphasis"/>
    <w:basedOn w:val="DefaultParagraphFont"/>
    <w:uiPriority w:val="98"/>
    <w:semiHidden/>
    <w:rsid w:val="00FC3FA5"/>
    <w:rPr>
      <w:i/>
      <w:iCs/>
      <w:color w:val="auto"/>
    </w:rPr>
  </w:style>
  <w:style w:type="table" w:styleId="LightShading-Accent4">
    <w:name w:val="Light Shading Accent 4"/>
    <w:basedOn w:val="TableNorma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ghtShading-Accent3">
    <w:name w:val="Light Shading Accent 3"/>
    <w:basedOn w:val="TableNorma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ghtShading-Accent2">
    <w:name w:val="Light Shading Accent 2"/>
    <w:basedOn w:val="TableNorma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ghtGrid-Accent6">
    <w:name w:val="Light Grid Accent 6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1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</w:tcPr>
    </w:tblStylePr>
  </w:style>
  <w:style w:type="table" w:styleId="LightGrid-Accent5">
    <w:name w:val="Light Grid Accent 5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1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</w:tcPr>
    </w:tblStylePr>
  </w:style>
  <w:style w:type="table" w:styleId="LightGrid-Accent4">
    <w:name w:val="Light Grid Accent 4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1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</w:tcPr>
    </w:tblStylePr>
  </w:style>
  <w:style w:type="table" w:styleId="LightGrid-Accent3">
    <w:name w:val="Light Grid Accent 3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1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</w:tcPr>
    </w:tblStylePr>
  </w:style>
  <w:style w:type="table" w:styleId="LightGrid-Accent2">
    <w:name w:val="Light Grid Accent 2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1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</w:tcPr>
    </w:tblStylePr>
  </w:style>
  <w:style w:type="table" w:styleId="ColourfulListAccent6">
    <w:name w:val="Colorful List Accent 6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ColourfulListAccent5">
    <w:name w:val="Colorful List Accent 5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ColourfulListAccent4">
    <w:name w:val="Colorful List Accent 4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ColourfulListAccent3">
    <w:name w:val="Colorful List Accent 3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ColourfulListAccent2">
    <w:name w:val="Colorful List Accent 2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ColourfulListAccent1">
    <w:name w:val="Colorful List Accent 1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ColourfulShadingAccent6">
    <w:name w:val="Colorful Shading Accent 6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EDB00" w:themeColor="accent5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57425" w:themeColor="accent6" w:themeShade="99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9C23F" w:themeColor="accent6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88200" w:themeColor="accent5" w:themeShade="99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4">
    <w:name w:val="Colorful Shading Accent 4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7C8" w:themeColor="accent3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F2D" w:themeColor="accent4" w:themeShade="99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9F4D" w:themeColor="accent4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778" w:themeColor="accent3" w:themeShade="99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ShadingAccent2">
    <w:name w:val="Colorful Shading Accent 2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E1D15" w:themeColor="accent2" w:themeShade="99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C4600" w:themeColor="accent1" w:themeShade="99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GridAccent6">
    <w:name w:val="Colorful Grid Accent 6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ColourfulGridAccent5">
    <w:name w:val="Colorful Grid Accent 5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ColourfulGridAccent4">
    <w:name w:val="Colorful Grid Accent 4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ColourfulGridAccent3">
    <w:name w:val="Colorful Grid Accent 3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GridAccent2">
    <w:name w:val="Colorful Grid Accent 2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ColourfulGridAccent1">
    <w:name w:val="Colorful Grid Accent 1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MediumList2-Accent6">
    <w:name w:val="Medium List 2 Accent 6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9C23F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9C23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9C23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EDB0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DB0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DB0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9F4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F4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9F4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77C8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7C8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7C8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03C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03C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03C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760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A760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760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760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-Accent6">
    <w:name w:val="Medium List 1 Accent 6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9C23F" w:themeColor="accent6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MediumList1-Accent5">
    <w:name w:val="Medium List 1 Accent 5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DB00" w:themeColor="accent5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MediumList1-Accent4">
    <w:name w:val="Medium List 1 Accent 4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9F4D" w:themeColor="accent4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MediumList1-Accent3">
    <w:name w:val="Medium List 1 Accent 3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7C8" w:themeColor="accent3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MediumList1-Accent2">
    <w:name w:val="Medium List 1 Accent 2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03C31" w:themeColor="accent2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MediumShading2-Accent6">
    <w:name w:val="Medium Shading 2 Accent 6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4E09F" w:themeFill="accent6" w:themeFillTint="7F"/>
      </w:tcPr>
    </w:tblStylePr>
  </w:style>
  <w:style w:type="table" w:styleId="MediumGrid3-Accent5">
    <w:name w:val="Medium Grid 3 Accent 5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EC7F" w:themeFill="accent5" w:themeFillTint="7F"/>
      </w:tcPr>
    </w:tblStylePr>
  </w:style>
  <w:style w:type="table" w:styleId="MediumGrid3-Accent4">
    <w:name w:val="Medium Grid 3 Accent 4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0FFA4" w:themeFill="accent4" w:themeFillTint="7F"/>
      </w:tcPr>
    </w:tblStylePr>
  </w:style>
  <w:style w:type="table" w:styleId="MediumGrid3-Accent3">
    <w:name w:val="Medium Grid 3 Accent 3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FFF" w:themeFill="accent3" w:themeFillTint="7F"/>
      </w:tcPr>
    </w:tblStylePr>
  </w:style>
  <w:style w:type="table" w:styleId="MediumGrid3-Accent2">
    <w:name w:val="Medium Grid 3 Accent 2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9D98" w:themeFill="accent2" w:themeFillTint="7F"/>
      </w:tcPr>
    </w:tblStylePr>
  </w:style>
  <w:style w:type="table" w:styleId="MediumGrid3-Accent1">
    <w:name w:val="Medium Grid 3 Accent 1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BA75" w:themeFill="accent1" w:themeFillTint="7F"/>
      </w:tcPr>
    </w:tblStylePr>
  </w:style>
  <w:style w:type="table" w:styleId="MediumGrid2-Accent6">
    <w:name w:val="Medium Grid 2 Accent 6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sz="6" w:space="0" w:color="A9C23F" w:themeColor="accent6"/>
          <w:insideV w:val="single" w:sz="6" w:space="0" w:color="A9C23F" w:themeColor="accent6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sz="6" w:space="0" w:color="FEDB00" w:themeColor="accent5"/>
          <w:insideV w:val="single" w:sz="6" w:space="0" w:color="FEDB00" w:themeColor="accent5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sz="6" w:space="0" w:color="009F4D" w:themeColor="accent4"/>
          <w:insideV w:val="single" w:sz="6" w:space="0" w:color="009F4D" w:themeColor="accent4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sz="6" w:space="0" w:color="0077C8" w:themeColor="accent3"/>
          <w:insideV w:val="single" w:sz="6" w:space="0" w:color="0077C8" w:themeColor="accent3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sz="6" w:space="0" w:color="E03C31" w:themeColor="accent2"/>
          <w:insideV w:val="single" w:sz="6" w:space="0" w:color="E03C31" w:themeColor="accent2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sz="6" w:space="0" w:color="EA7600" w:themeColor="accent1"/>
          <w:insideV w:val="single" w:sz="6" w:space="0" w:color="EA7600" w:themeColor="accent1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-Accent6">
    <w:name w:val="Medium Grid 1 Accent 6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  <w:insideV w:val="single" w:sz="8" w:space="0" w:color="BED16F" w:themeColor="accent6" w:themeTint="BF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ED1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MediumGrid1-Accent5">
    <w:name w:val="Medium Grid 1 Accent 5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  <w:insideV w:val="single" w:sz="8" w:space="0" w:color="FFE33F" w:themeColor="accent5" w:themeTint="BF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E33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MediumGrid1-Accent4">
    <w:name w:val="Medium Grid 1 Accent 4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  <w:insideV w:val="single" w:sz="8" w:space="0" w:color="00F777" w:themeColor="accent4" w:themeTint="BF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777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MediumGrid1-Accent3">
    <w:name w:val="Medium Grid 1 Accent 3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  <w:insideV w:val="single" w:sz="8" w:space="0" w:color="16A0FF" w:themeColor="accent3" w:themeTint="BF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A0F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MediumGrid1-Accent2">
    <w:name w:val="Medium Grid 1 Accent 2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  <w:insideV w:val="single" w:sz="8" w:space="0" w:color="E76C64" w:themeColor="accent2" w:themeTint="BF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6C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MediumGrid1-Accent1">
    <w:name w:val="Medium Grid 1 Accent 1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  <w:insideV w:val="single" w:sz="8" w:space="0" w:color="FF9730" w:themeColor="accent1" w:themeTint="BF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973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arkList-Accent6">
    <w:name w:val="Dark List Accent 6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arkList-Accent5">
    <w:name w:val="Dark List Accent 5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arkList-Accent4">
    <w:name w:val="Dark List Accent 4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arkList-Accent3">
    <w:name w:val="Dark List Accent 3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arkList-Accent2">
    <w:name w:val="Dark List Accent 2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arkList-Accent1">
    <w:name w:val="Dark List Accent 1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phy">
    <w:name w:val="Bibliography"/>
    <w:basedOn w:val="ZsysbasisSURF"/>
    <w:next w:val="BasistekstSURF"/>
    <w:uiPriority w:val="98"/>
    <w:semiHidden/>
    <w:rsid w:val="00E07762"/>
  </w:style>
  <w:style w:type="paragraph" w:styleId="Quote">
    <w:name w:val="Quote"/>
    <w:basedOn w:val="ZsysbasisSURF"/>
    <w:next w:val="BasistekstSURF"/>
    <w:link w:val="QuoteChar"/>
    <w:uiPriority w:val="98"/>
    <w:semiHidden/>
    <w:rsid w:val="00E0776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IntenseQuote">
    <w:name w:val="Intense Quote"/>
    <w:basedOn w:val="ZsysbasisSURF"/>
    <w:next w:val="BasistekstSURF"/>
    <w:link w:val="IntenseQuote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ndnoteReference">
    <w:name w:val="endnote reference"/>
    <w:aliases w:val="Eindnootmarkering SURF"/>
    <w:basedOn w:val="DefaultParagraphFont"/>
    <w:uiPriority w:val="4"/>
    <w:rsid w:val="00E07762"/>
    <w:rPr>
      <w:vertAlign w:val="superscript"/>
    </w:rPr>
  </w:style>
  <w:style w:type="paragraph" w:styleId="NoSpacing">
    <w:name w:val="No Spacing"/>
    <w:basedOn w:val="ZsysbasisSURF"/>
    <w:next w:val="BasistekstSURF"/>
    <w:link w:val="NoSpacingChar"/>
    <w:uiPriority w:val="1"/>
    <w:qFormat/>
    <w:rsid w:val="00D27D0E"/>
  </w:style>
  <w:style w:type="character" w:styleId="HTMLCode">
    <w:name w:val="HTML Code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8"/>
    <w:semiHidden/>
    <w:rsid w:val="00E07762"/>
    <w:rPr>
      <w:i/>
      <w:iCs/>
    </w:rPr>
  </w:style>
  <w:style w:type="character" w:styleId="HTMLVariable">
    <w:name w:val="HTML Variable"/>
    <w:basedOn w:val="DefaultParagraphFont"/>
    <w:uiPriority w:val="98"/>
    <w:semiHidden/>
    <w:rsid w:val="00E07762"/>
    <w:rPr>
      <w:i/>
      <w:iCs/>
    </w:rPr>
  </w:style>
  <w:style w:type="character" w:styleId="HTMLAcronym">
    <w:name w:val="HTML Acronym"/>
    <w:basedOn w:val="DefaultParagraphFont"/>
    <w:uiPriority w:val="98"/>
    <w:semiHidden/>
    <w:rsid w:val="00E07762"/>
  </w:style>
  <w:style w:type="character" w:styleId="HTMLCite">
    <w:name w:val="HTML Cite"/>
    <w:basedOn w:val="DefaultParagraphFont"/>
    <w:uiPriority w:val="98"/>
    <w:semiHidden/>
    <w:rsid w:val="00E07762"/>
    <w:rPr>
      <w:i/>
      <w:iCs/>
    </w:rPr>
  </w:style>
  <w:style w:type="character" w:styleId="HTMLTypewriter">
    <w:name w:val="HTML Typewriter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Keyboard">
    <w:name w:val="HTML Keyboard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Sample">
    <w:name w:val="HTML Sample"/>
    <w:basedOn w:val="DefaultParagraphFont"/>
    <w:uiPriority w:val="98"/>
    <w:semiHidden/>
    <w:rsid w:val="00E07762"/>
    <w:rPr>
      <w:rFonts w:ascii="Consolas" w:hAnsi="Consolas"/>
      <w:sz w:val="24"/>
      <w:szCs w:val="24"/>
    </w:rPr>
  </w:style>
  <w:style w:type="paragraph" w:styleId="TOCHeading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eastAsiaTheme="majorEastAsia" w:hAnsiTheme="majorHAnsi" w:cstheme="majorBidi"/>
      <w:sz w:val="28"/>
      <w:szCs w:val="28"/>
    </w:rPr>
  </w:style>
  <w:style w:type="paragraph" w:styleId="ListParagraph">
    <w:name w:val="List Paragraph"/>
    <w:basedOn w:val="ZsysbasisSURF"/>
    <w:next w:val="BasistekstSURF"/>
    <w:uiPriority w:val="98"/>
    <w:semiHidden/>
    <w:rsid w:val="00E7078D"/>
    <w:pPr>
      <w:ind w:left="720"/>
    </w:pPr>
  </w:style>
  <w:style w:type="character" w:styleId="Emphasis">
    <w:name w:val="Emphasis"/>
    <w:basedOn w:val="DefaultParagraphFont"/>
    <w:uiPriority w:val="98"/>
    <w:semiHidden/>
    <w:rsid w:val="00E07762"/>
    <w:rPr>
      <w:i/>
      <w:iCs/>
    </w:rPr>
  </w:style>
  <w:style w:type="character" w:styleId="LineNumber">
    <w:name w:val="line number"/>
    <w:basedOn w:val="DefaultParagraphFont"/>
    <w:uiPriority w:val="98"/>
    <w:semiHidden/>
    <w:rsid w:val="00E07762"/>
  </w:style>
  <w:style w:type="numbering" w:customStyle="1" w:styleId="KopnummeringSURF">
    <w:name w:val="Kopnummering SURF"/>
    <w:uiPriority w:val="4"/>
    <w:semiHidden/>
    <w:rsid w:val="002B0F6F"/>
    <w:pPr>
      <w:numPr>
        <w:numId w:val="6"/>
      </w:numPr>
    </w:pPr>
  </w:style>
  <w:style w:type="paragraph" w:customStyle="1" w:styleId="ZsyseenpuntSURF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customStyle="1" w:styleId="ZsysbasisdocumentgegevensSURF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customStyle="1" w:styleId="DocumentgegevenskopjeSURF">
    <w:name w:val="Documentgegevens kopje SURF"/>
    <w:basedOn w:val="ZsysbasisdocumentgegevensSURF"/>
    <w:uiPriority w:val="4"/>
    <w:rsid w:val="003320FE"/>
  </w:style>
  <w:style w:type="paragraph" w:customStyle="1" w:styleId="DocumentgegevensSURF">
    <w:name w:val="Documentgegevens SURF"/>
    <w:basedOn w:val="ZsysbasisdocumentgegevensSURF"/>
    <w:uiPriority w:val="4"/>
    <w:rsid w:val="00756C31"/>
  </w:style>
  <w:style w:type="paragraph" w:customStyle="1" w:styleId="PaginanummerSURF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customStyle="1" w:styleId="AfzendergegevensSURF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customStyle="1" w:styleId="AfzendergegevenskopjeSURF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customStyle="1" w:styleId="OpsommingtekenSURF">
    <w:name w:val="Opsomming teken SURF"/>
    <w:uiPriority w:val="4"/>
    <w:semiHidden/>
    <w:rsid w:val="0075717F"/>
    <w:pPr>
      <w:numPr>
        <w:numId w:val="7"/>
      </w:numPr>
    </w:pPr>
  </w:style>
  <w:style w:type="paragraph" w:customStyle="1" w:styleId="AlineavoorafbeeldingSURF">
    <w:name w:val="Alinea voor afbeelding SURF"/>
    <w:basedOn w:val="ZsysbasisSURF"/>
    <w:next w:val="BasistekstSURF"/>
    <w:uiPriority w:val="4"/>
    <w:qFormat/>
    <w:rsid w:val="00BB239A"/>
  </w:style>
  <w:style w:type="paragraph" w:customStyle="1" w:styleId="TitelSURF">
    <w:name w:val="Titel SURF"/>
    <w:basedOn w:val="ZsysbasisSURF"/>
    <w:uiPriority w:val="4"/>
    <w:qFormat/>
    <w:rsid w:val="00F02A28"/>
    <w:pPr>
      <w:keepLines/>
      <w:spacing w:after="0" w:line="240" w:lineRule="auto"/>
    </w:pPr>
    <w:rPr>
      <w:rFonts w:ascii="General Sans Semibold" w:hAnsi="General Sans Semibold"/>
      <w:b/>
      <w:sz w:val="68"/>
    </w:rPr>
  </w:style>
  <w:style w:type="paragraph" w:customStyle="1" w:styleId="SubtitelSURF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customStyle="1" w:styleId="BijlagenummeringSURF">
    <w:name w:val="Bijlagenummering SURF"/>
    <w:uiPriority w:val="4"/>
    <w:semiHidden/>
    <w:rsid w:val="00345315"/>
    <w:pPr>
      <w:numPr>
        <w:numId w:val="8"/>
      </w:numPr>
    </w:pPr>
  </w:style>
  <w:style w:type="paragraph" w:customStyle="1" w:styleId="Bijlagekop1SURF">
    <w:name w:val="Bijlage kop 1 SURF"/>
    <w:basedOn w:val="ZsysbasisSURF"/>
    <w:next w:val="BasistekstSURF"/>
    <w:uiPriority w:val="4"/>
    <w:qFormat/>
    <w:rsid w:val="00CB2517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Bijlagekop2SURF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CommentSubject">
    <w:name w:val="annotation subject"/>
    <w:basedOn w:val="ZsysbasisSURF"/>
    <w:next w:val="BasistekstSURF"/>
    <w:link w:val="CommentSubjectChar"/>
    <w:uiPriority w:val="98"/>
    <w:semiHidden/>
    <w:rsid w:val="00E7078D"/>
    <w:rPr>
      <w:b/>
      <w:bCs/>
      <w:szCs w:val="20"/>
    </w:rPr>
  </w:style>
  <w:style w:type="character" w:customStyle="1" w:styleId="CommentSubjectChar">
    <w:name w:val="Comment Subject Char"/>
    <w:basedOn w:val="CommentTextChar"/>
    <w:link w:val="CommentSubject"/>
    <w:rsid w:val="00E7078D"/>
    <w:rPr>
      <w:rFonts w:asciiTheme="minorHAnsi" w:hAnsiTheme="minorHAnsi" w:cs="Maiandra GD"/>
      <w:b/>
      <w:bCs/>
      <w:color w:val="000000" w:themeColor="text1"/>
      <w:sz w:val="18"/>
      <w:szCs w:val="18"/>
    </w:rPr>
  </w:style>
  <w:style w:type="character" w:customStyle="1" w:styleId="BodyText2Char">
    <w:name w:val="Body Text 2 Char"/>
    <w:basedOn w:val="DefaultParagraphFont"/>
    <w:link w:val="BodyText2"/>
    <w:rsid w:val="00E7078D"/>
    <w:rPr>
      <w:rFonts w:ascii="Maiandra GD" w:hAnsi="Maiandra GD" w:cs="Maiandra GD"/>
      <w:sz w:val="18"/>
      <w:szCs w:val="18"/>
    </w:rPr>
  </w:style>
  <w:style w:type="character" w:customStyle="1" w:styleId="BodyTextChar">
    <w:name w:val="Body Text Char"/>
    <w:basedOn w:val="ZsysbasisSURFChar"/>
    <w:link w:val="BodyText"/>
    <w:semiHidden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character" w:customStyle="1" w:styleId="BodyTextFirstIndent2Char">
    <w:name w:val="Body Text First Indent 2 Char"/>
    <w:basedOn w:val="BodyTextIndentChar"/>
    <w:link w:val="BodyTextFirstIndent2"/>
    <w:rsid w:val="00E7078D"/>
    <w:rPr>
      <w:rFonts w:ascii="Maiandra GD" w:hAnsi="Maiandra GD" w:cs="Maiandra GD"/>
      <w:sz w:val="18"/>
      <w:szCs w:val="18"/>
    </w:rPr>
  </w:style>
  <w:style w:type="paragraph" w:styleId="BodyTextIndent2">
    <w:name w:val="Body Text Indent 2"/>
    <w:basedOn w:val="ZsysbasisSURF"/>
    <w:next w:val="BasistekstSURF"/>
    <w:link w:val="BodyTextIndent2Char"/>
    <w:uiPriority w:val="98"/>
    <w:semiHidden/>
    <w:rsid w:val="00E7078D"/>
    <w:pPr>
      <w:ind w:left="284"/>
    </w:pPr>
  </w:style>
  <w:style w:type="character" w:customStyle="1" w:styleId="BodyTextIndent2Char">
    <w:name w:val="Body Text Indent 2 Char"/>
    <w:basedOn w:val="DefaultParagraphFont"/>
    <w:link w:val="BodyTextIndent2"/>
    <w:rsid w:val="00E7078D"/>
    <w:rPr>
      <w:rFonts w:ascii="Maiandra GD" w:hAnsi="Maiandra GD" w:cs="Maiandra GD"/>
      <w:sz w:val="18"/>
      <w:szCs w:val="18"/>
    </w:rPr>
  </w:style>
  <w:style w:type="paragraph" w:styleId="BodyTextIndent3">
    <w:name w:val="Body Text Indent 3"/>
    <w:basedOn w:val="ZsysbasisSURF"/>
    <w:next w:val="BasistekstSURF"/>
    <w:link w:val="BodyTextIndent3Char"/>
    <w:uiPriority w:val="98"/>
    <w:semiHidden/>
    <w:rsid w:val="00E7078D"/>
    <w:pPr>
      <w:ind w:left="284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E7078D"/>
    <w:rPr>
      <w:rFonts w:ascii="Maiandra GD" w:hAnsi="Maiandra GD" w:cs="Maiandra GD"/>
      <w:sz w:val="18"/>
      <w:szCs w:val="16"/>
    </w:rPr>
  </w:style>
  <w:style w:type="paragraph" w:styleId="TableofFigures">
    <w:name w:val="table of figures"/>
    <w:aliases w:val="Lijst met afbeeldingen SURF"/>
    <w:basedOn w:val="ZsysbasisSURF"/>
    <w:next w:val="BasistekstSURF"/>
    <w:uiPriority w:val="4"/>
    <w:rsid w:val="00DD2A9E"/>
  </w:style>
  <w:style w:type="table" w:customStyle="1" w:styleId="TabelzonderopmaakSURF">
    <w:name w:val="Tabel zonder opmaak SURF"/>
    <w:basedOn w:val="TableNorma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customStyle="1" w:styleId="ZsysbasistocSURF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customStyle="1" w:styleId="AgendapuntlijstSURF">
    <w:name w:val="Agendapunt (lijst) SURF"/>
    <w:uiPriority w:val="4"/>
    <w:semiHidden/>
    <w:rsid w:val="001C6232"/>
    <w:pPr>
      <w:numPr>
        <w:numId w:val="21"/>
      </w:numPr>
    </w:pPr>
  </w:style>
  <w:style w:type="paragraph" w:customStyle="1" w:styleId="AgendapuntSURF">
    <w:name w:val="Agendapunt SURF"/>
    <w:basedOn w:val="ZsysbasisSURF"/>
    <w:uiPriority w:val="4"/>
    <w:rsid w:val="001C6232"/>
    <w:pPr>
      <w:numPr>
        <w:numId w:val="22"/>
      </w:numPr>
    </w:pPr>
  </w:style>
  <w:style w:type="paragraph" w:customStyle="1" w:styleId="ZsysbasistabeltekstSURF">
    <w:name w:val="Zsysbasistabeltekst SURF"/>
    <w:basedOn w:val="ZsysbasisSURF"/>
    <w:next w:val="TabeltekstSURF"/>
    <w:uiPriority w:val="4"/>
    <w:semiHidden/>
    <w:rsid w:val="0073233B"/>
  </w:style>
  <w:style w:type="paragraph" w:customStyle="1" w:styleId="TabeltekstSURF">
    <w:name w:val="Tabeltekst SURF"/>
    <w:basedOn w:val="ZsysbasistabeltekstSURF"/>
    <w:uiPriority w:val="4"/>
    <w:rsid w:val="00312D26"/>
  </w:style>
  <w:style w:type="paragraph" w:customStyle="1" w:styleId="TabelkopjeSURF">
    <w:name w:val="Tabelkopje SURF"/>
    <w:basedOn w:val="ZsysbasistabeltekstSURF"/>
    <w:next w:val="TabeltekstSURF"/>
    <w:uiPriority w:val="4"/>
    <w:rsid w:val="00312D26"/>
    <w:rPr>
      <w:b/>
    </w:rPr>
  </w:style>
  <w:style w:type="paragraph" w:customStyle="1" w:styleId="DocumentnaamSURF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customStyle="1" w:styleId="TabelstijllichtgroenSURF">
    <w:name w:val="Tabelstijl (lichtgroen) SURF"/>
    <w:basedOn w:val="TableNormal"/>
    <w:uiPriority w:val="99"/>
    <w:rsid w:val="00C85508"/>
    <w:pPr>
      <w:spacing w:line="240" w:lineRule="auto"/>
    </w:pPr>
    <w:tblPr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A9C23F" w:themeColor="accent6"/>
        <w:insideV w:val="single" w:sz="4" w:space="0" w:color="A9C23F" w:themeColor="accent6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customStyle="1" w:styleId="TabelstijloranjeSURF">
    <w:name w:val="Tabelstijl (oranje) SURF"/>
    <w:basedOn w:val="TableNormal"/>
    <w:uiPriority w:val="99"/>
    <w:rsid w:val="00C93C95"/>
    <w:pPr>
      <w:spacing w:line="240" w:lineRule="auto"/>
    </w:pPr>
    <w:tblPr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EA7600" w:themeColor="accent1"/>
        <w:insideV w:val="single" w:sz="4" w:space="0" w:color="EA7600" w:themeColor="accent1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customStyle="1" w:styleId="TabelstijlgeelSURF">
    <w:name w:val="Tabelstijl (geel) SURF"/>
    <w:basedOn w:val="TableNormal"/>
    <w:uiPriority w:val="99"/>
    <w:rsid w:val="00C93C95"/>
    <w:pPr>
      <w:spacing w:line="240" w:lineRule="auto"/>
    </w:pPr>
    <w:tblPr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EDB00" w:themeColor="accent5"/>
        <w:insideV w:val="single" w:sz="4" w:space="0" w:color="FEDB00" w:themeColor="accent5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arkList">
    <w:name w:val="Dark List"/>
    <w:basedOn w:val="TableNorma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customStyle="1" w:styleId="KaderkopSURF">
    <w:name w:val="Kaderkop SURF"/>
    <w:basedOn w:val="ZsysbasisSURF"/>
    <w:next w:val="BasistekstSURF"/>
    <w:uiPriority w:val="4"/>
    <w:rsid w:val="002D12C0"/>
    <w:rPr>
      <w:b/>
    </w:rPr>
  </w:style>
  <w:style w:type="paragraph" w:customStyle="1" w:styleId="Kop4zondernummerSURF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customStyle="1" w:styleId="KopteksttekenopmaakSURF">
    <w:name w:val="Koptekst tekenopmaak SURF"/>
    <w:basedOn w:val="DefaultParagraphFont"/>
    <w:uiPriority w:val="4"/>
    <w:rsid w:val="00955BF7"/>
    <w:rPr>
      <w:b/>
    </w:rPr>
  </w:style>
  <w:style w:type="paragraph" w:customStyle="1" w:styleId="KopinhoudsopgaveSURF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MediumGrid1">
    <w:name w:val="Medium Grid 1"/>
    <w:basedOn w:val="TableNorma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Shading1">
    <w:name w:val="Medium Shading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7600" w:themeColor="accen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olourfulGrid">
    <w:name w:val="Colorful Grid"/>
    <w:basedOn w:val="TableNorma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Shading">
    <w:name w:val="Colorful Shading"/>
    <w:basedOn w:val="TableNorma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ghtGrid">
    <w:name w:val="Light Grid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1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ghtList">
    <w:name w:val="Light List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</w:style>
  <w:style w:type="table" w:styleId="ListTable1Light">
    <w:name w:val="List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2">
    <w:name w:val="List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bottom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2-Accent2">
    <w:name w:val="List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bottom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2-Accent3">
    <w:name w:val="List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bottom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2-Accent4">
    <w:name w:val="List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bottom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2-Accent5">
    <w:name w:val="List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bottom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2-Accent6">
    <w:name w:val="List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bottom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3">
    <w:name w:val="List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7600" w:themeColor="accent1"/>
          <w:right w:val="single" w:sz="4" w:space="0" w:color="EA7600" w:themeColor="accent1"/>
        </w:tcBorders>
      </w:tcPr>
    </w:tblStylePr>
    <w:tblStylePr w:type="band1Horz">
      <w:tblPr/>
      <w:tcPr>
        <w:tcBorders>
          <w:top w:val="single" w:sz="4" w:space="0" w:color="EA7600" w:themeColor="accent1"/>
          <w:bottom w:val="single" w:sz="4" w:space="0" w:color="EA760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7600" w:themeColor="accent1"/>
          <w:left w:val="nil"/>
        </w:tcBorders>
      </w:tcPr>
    </w:tblStylePr>
    <w:tblStylePr w:type="swCell">
      <w:tblPr/>
      <w:tcPr>
        <w:tcBorders>
          <w:top w:val="double" w:sz="4" w:space="0" w:color="EA7600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03C31" w:themeColor="accent2"/>
          <w:right w:val="single" w:sz="4" w:space="0" w:color="E03C31" w:themeColor="accent2"/>
        </w:tcBorders>
      </w:tcPr>
    </w:tblStylePr>
    <w:tblStylePr w:type="band1Horz">
      <w:tblPr/>
      <w:tcPr>
        <w:tcBorders>
          <w:top w:val="single" w:sz="4" w:space="0" w:color="E03C31" w:themeColor="accent2"/>
          <w:bottom w:val="single" w:sz="4" w:space="0" w:color="E03C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03C31" w:themeColor="accent2"/>
          <w:left w:val="nil"/>
        </w:tcBorders>
      </w:tcPr>
    </w:tblStylePr>
    <w:tblStylePr w:type="swCell">
      <w:tblPr/>
      <w:tcPr>
        <w:tcBorders>
          <w:top w:val="double" w:sz="4" w:space="0" w:color="E03C31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77C8" w:themeColor="accent3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7C8" w:themeColor="accent3"/>
          <w:right w:val="single" w:sz="4" w:space="0" w:color="0077C8" w:themeColor="accent3"/>
        </w:tcBorders>
      </w:tcPr>
    </w:tblStylePr>
    <w:tblStylePr w:type="band1Horz">
      <w:tblPr/>
      <w:tcPr>
        <w:tcBorders>
          <w:top w:val="single" w:sz="4" w:space="0" w:color="0077C8" w:themeColor="accent3"/>
          <w:bottom w:val="single" w:sz="4" w:space="0" w:color="0077C8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7C8" w:themeColor="accent3"/>
          <w:left w:val="nil"/>
        </w:tcBorders>
      </w:tcPr>
    </w:tblStylePr>
    <w:tblStylePr w:type="swCell">
      <w:tblPr/>
      <w:tcPr>
        <w:tcBorders>
          <w:top w:val="double" w:sz="4" w:space="0" w:color="0077C8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9F4D" w:themeColor="accent4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9F4D" w:themeColor="accent4"/>
          <w:right w:val="single" w:sz="4" w:space="0" w:color="009F4D" w:themeColor="accent4"/>
        </w:tcBorders>
      </w:tcPr>
    </w:tblStylePr>
    <w:tblStylePr w:type="band1Horz">
      <w:tblPr/>
      <w:tcPr>
        <w:tcBorders>
          <w:top w:val="single" w:sz="4" w:space="0" w:color="009F4D" w:themeColor="accent4"/>
          <w:bottom w:val="single" w:sz="4" w:space="0" w:color="009F4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F4D" w:themeColor="accent4"/>
          <w:left w:val="nil"/>
        </w:tcBorders>
      </w:tcPr>
    </w:tblStylePr>
    <w:tblStylePr w:type="swCell">
      <w:tblPr/>
      <w:tcPr>
        <w:tcBorders>
          <w:top w:val="double" w:sz="4" w:space="0" w:color="009F4D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DB00" w:themeColor="accent5"/>
          <w:right w:val="single" w:sz="4" w:space="0" w:color="FEDB00" w:themeColor="accent5"/>
        </w:tcBorders>
      </w:tcPr>
    </w:tblStylePr>
    <w:tblStylePr w:type="band1Horz">
      <w:tblPr/>
      <w:tcPr>
        <w:tcBorders>
          <w:top w:val="single" w:sz="4" w:space="0" w:color="FEDB00" w:themeColor="accent5"/>
          <w:bottom w:val="single" w:sz="4" w:space="0" w:color="FEDB00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DB00" w:themeColor="accent5"/>
          <w:left w:val="nil"/>
        </w:tcBorders>
      </w:tcPr>
    </w:tblStylePr>
    <w:tblStylePr w:type="swCell">
      <w:tblPr/>
      <w:tcPr>
        <w:tcBorders>
          <w:top w:val="double" w:sz="4" w:space="0" w:color="FEDB00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9C23F" w:themeColor="accent6"/>
          <w:right w:val="single" w:sz="4" w:space="0" w:color="A9C23F" w:themeColor="accent6"/>
        </w:tcBorders>
      </w:tcPr>
    </w:tblStylePr>
    <w:tblStylePr w:type="band1Horz">
      <w:tblPr/>
      <w:tcPr>
        <w:tcBorders>
          <w:top w:val="single" w:sz="4" w:space="0" w:color="A9C23F" w:themeColor="accent6"/>
          <w:bottom w:val="single" w:sz="4" w:space="0" w:color="A9C23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9C23F" w:themeColor="accent6"/>
          <w:left w:val="nil"/>
        </w:tcBorders>
      </w:tcPr>
    </w:tblStylePr>
    <w:tblStylePr w:type="swCell">
      <w:tblPr/>
      <w:tcPr>
        <w:tcBorders>
          <w:top w:val="double" w:sz="4" w:space="0" w:color="A9C23F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4-Accent2">
    <w:name w:val="List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4-Accent3">
    <w:name w:val="List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4-Accent4">
    <w:name w:val="List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4-Accent5">
    <w:name w:val="List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4-Accent6">
    <w:name w:val="List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5Dark">
    <w:name w:val="List Table 5 Dark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7600" w:themeColor="accent1"/>
        <w:left w:val="single" w:sz="24" w:space="0" w:color="EA7600" w:themeColor="accent1"/>
        <w:bottom w:val="single" w:sz="24" w:space="0" w:color="EA7600" w:themeColor="accent1"/>
        <w:right w:val="single" w:sz="24" w:space="0" w:color="EA7600" w:themeColor="accent1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03C31" w:themeColor="accent2"/>
        <w:left w:val="single" w:sz="24" w:space="0" w:color="E03C31" w:themeColor="accent2"/>
        <w:bottom w:val="single" w:sz="24" w:space="0" w:color="E03C31" w:themeColor="accent2"/>
        <w:right w:val="single" w:sz="24" w:space="0" w:color="E03C31" w:themeColor="accent2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7C8" w:themeColor="accent3"/>
        <w:left w:val="single" w:sz="24" w:space="0" w:color="0077C8" w:themeColor="accent3"/>
        <w:bottom w:val="single" w:sz="24" w:space="0" w:color="0077C8" w:themeColor="accent3"/>
        <w:right w:val="single" w:sz="24" w:space="0" w:color="0077C8" w:themeColor="accent3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9F4D" w:themeColor="accent4"/>
        <w:left w:val="single" w:sz="24" w:space="0" w:color="009F4D" w:themeColor="accent4"/>
        <w:bottom w:val="single" w:sz="24" w:space="0" w:color="009F4D" w:themeColor="accent4"/>
        <w:right w:val="single" w:sz="24" w:space="0" w:color="009F4D" w:themeColor="accent4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DB00" w:themeColor="accent5"/>
        <w:left w:val="single" w:sz="24" w:space="0" w:color="FEDB00" w:themeColor="accent5"/>
        <w:bottom w:val="single" w:sz="24" w:space="0" w:color="FEDB00" w:themeColor="accent5"/>
        <w:right w:val="single" w:sz="24" w:space="0" w:color="FEDB00" w:themeColor="accent5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9C23F" w:themeColor="accent6"/>
        <w:left w:val="single" w:sz="24" w:space="0" w:color="A9C23F" w:themeColor="accent6"/>
        <w:bottom w:val="single" w:sz="24" w:space="0" w:color="A9C23F" w:themeColor="accent6"/>
        <w:right w:val="single" w:sz="24" w:space="0" w:color="A9C23F" w:themeColor="accent6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urful">
    <w:name w:val="List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urfulAccent1">
    <w:name w:val="List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EA7600" w:themeColor="accent1"/>
        <w:bottom w:val="single" w:sz="4" w:space="0" w:color="EA760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EA760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6ColourfulAccent2">
    <w:name w:val="List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03C31" w:themeColor="accent2"/>
        <w:bottom w:val="single" w:sz="4" w:space="0" w:color="E03C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03C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6ColourfulAccent3">
    <w:name w:val="List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0077C8" w:themeColor="accent3"/>
        <w:bottom w:val="single" w:sz="4" w:space="0" w:color="0077C8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077C8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6ColourfulAccent4">
    <w:name w:val="List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009F4D" w:themeColor="accent4"/>
        <w:bottom w:val="single" w:sz="4" w:space="0" w:color="009F4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9F4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6ColourfulAccent5">
    <w:name w:val="List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EDB00" w:themeColor="accent5"/>
        <w:bottom w:val="single" w:sz="4" w:space="0" w:color="FEDB00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DB00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6ColourfulAccent6">
    <w:name w:val="List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A9C23F" w:themeColor="accent6"/>
        <w:bottom w:val="single" w:sz="4" w:space="0" w:color="A9C23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A9C23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7Colourful">
    <w:name w:val="List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1">
    <w:name w:val="List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760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760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760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760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2">
    <w:name w:val="List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03C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03C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03C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03C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3">
    <w:name w:val="List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7C8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7C8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7C8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7C8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4">
    <w:name w:val="List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9F4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9F4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9F4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9F4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5">
    <w:name w:val="List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DB00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DB00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DB00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DB00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6">
    <w:name w:val="List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9C23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9C23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9C23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9C23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1">
    <w:name w:val="Plain Table 1"/>
    <w:basedOn w:val="TableNorma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C790" w:themeColor="accent1" w:themeTint="66"/>
        <w:left w:val="single" w:sz="4" w:space="0" w:color="FFC790" w:themeColor="accent1" w:themeTint="66"/>
        <w:bottom w:val="single" w:sz="4" w:space="0" w:color="FFC790" w:themeColor="accent1" w:themeTint="66"/>
        <w:right w:val="single" w:sz="4" w:space="0" w:color="FFC790" w:themeColor="accent1" w:themeTint="66"/>
        <w:insideH w:val="single" w:sz="4" w:space="0" w:color="FFC790" w:themeColor="accent1" w:themeTint="66"/>
        <w:insideV w:val="single" w:sz="4" w:space="0" w:color="FFC79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83CCFF" w:themeColor="accent3" w:themeTint="66"/>
        <w:left w:val="single" w:sz="4" w:space="0" w:color="83CCFF" w:themeColor="accent3" w:themeTint="66"/>
        <w:bottom w:val="single" w:sz="4" w:space="0" w:color="83CCFF" w:themeColor="accent3" w:themeTint="66"/>
        <w:right w:val="single" w:sz="4" w:space="0" w:color="83CCFF" w:themeColor="accent3" w:themeTint="66"/>
        <w:insideH w:val="single" w:sz="4" w:space="0" w:color="83CCFF" w:themeColor="accent3" w:themeTint="66"/>
        <w:insideV w:val="single" w:sz="4" w:space="0" w:color="83CC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2FFB6" w:themeColor="accent4" w:themeTint="66"/>
        <w:left w:val="single" w:sz="4" w:space="0" w:color="72FFB6" w:themeColor="accent4" w:themeTint="66"/>
        <w:bottom w:val="single" w:sz="4" w:space="0" w:color="72FFB6" w:themeColor="accent4" w:themeTint="66"/>
        <w:right w:val="single" w:sz="4" w:space="0" w:color="72FFB6" w:themeColor="accent4" w:themeTint="66"/>
        <w:insideH w:val="single" w:sz="4" w:space="0" w:color="72FFB6" w:themeColor="accent4" w:themeTint="66"/>
        <w:insideV w:val="single" w:sz="4" w:space="0" w:color="72FFB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098" w:themeColor="accent5" w:themeTint="66"/>
        <w:left w:val="single" w:sz="4" w:space="0" w:color="FFF098" w:themeColor="accent5" w:themeTint="66"/>
        <w:bottom w:val="single" w:sz="4" w:space="0" w:color="FFF098" w:themeColor="accent5" w:themeTint="66"/>
        <w:right w:val="single" w:sz="4" w:space="0" w:color="FFF098" w:themeColor="accent5" w:themeTint="66"/>
        <w:insideH w:val="single" w:sz="4" w:space="0" w:color="FFF098" w:themeColor="accent5" w:themeTint="66"/>
        <w:insideV w:val="single" w:sz="4" w:space="0" w:color="FFF09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DCE6B2" w:themeColor="accent6" w:themeTint="66"/>
        <w:left w:val="single" w:sz="4" w:space="0" w:color="DCE6B2" w:themeColor="accent6" w:themeTint="66"/>
        <w:bottom w:val="single" w:sz="4" w:space="0" w:color="DCE6B2" w:themeColor="accent6" w:themeTint="66"/>
        <w:right w:val="single" w:sz="4" w:space="0" w:color="DCE6B2" w:themeColor="accent6" w:themeTint="66"/>
        <w:insideH w:val="single" w:sz="4" w:space="0" w:color="DCE6B2" w:themeColor="accent6" w:themeTint="66"/>
        <w:insideV w:val="single" w:sz="4" w:space="0" w:color="DCE6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Accent2">
    <w:name w:val="Grid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2B0AC" w:themeColor="accent2" w:themeTint="66"/>
        <w:left w:val="single" w:sz="4" w:space="0" w:color="F2B0AC" w:themeColor="accent2" w:themeTint="66"/>
        <w:bottom w:val="single" w:sz="4" w:space="0" w:color="F2B0AC" w:themeColor="accent2" w:themeTint="66"/>
        <w:right w:val="single" w:sz="4" w:space="0" w:color="F2B0AC" w:themeColor="accent2" w:themeTint="66"/>
        <w:insideH w:val="single" w:sz="4" w:space="0" w:color="F2B0AC" w:themeColor="accent2" w:themeTint="66"/>
        <w:insideV w:val="single" w:sz="4" w:space="0" w:color="F2B0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AC59" w:themeColor="accent1" w:themeTint="99"/>
        <w:bottom w:val="single" w:sz="2" w:space="0" w:color="FFAC59" w:themeColor="accent1" w:themeTint="99"/>
        <w:insideH w:val="single" w:sz="2" w:space="0" w:color="FFAC59" w:themeColor="accent1" w:themeTint="99"/>
        <w:insideV w:val="single" w:sz="2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AC59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2-Accent2">
    <w:name w:val="Grid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EC8983" w:themeColor="accent2" w:themeTint="99"/>
        <w:bottom w:val="single" w:sz="2" w:space="0" w:color="EC8983" w:themeColor="accent2" w:themeTint="99"/>
        <w:insideH w:val="single" w:sz="2" w:space="0" w:color="EC8983" w:themeColor="accent2" w:themeTint="99"/>
        <w:insideV w:val="single" w:sz="2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C8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2-Accent3">
    <w:name w:val="Grid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45B3FF" w:themeColor="accent3" w:themeTint="99"/>
        <w:bottom w:val="single" w:sz="2" w:space="0" w:color="45B3FF" w:themeColor="accent3" w:themeTint="99"/>
        <w:insideH w:val="single" w:sz="2" w:space="0" w:color="45B3FF" w:themeColor="accent3" w:themeTint="99"/>
        <w:insideV w:val="single" w:sz="2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3F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2-Accent4">
    <w:name w:val="Grid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2CFF91" w:themeColor="accent4" w:themeTint="99"/>
        <w:bottom w:val="single" w:sz="2" w:space="0" w:color="2CFF91" w:themeColor="accent4" w:themeTint="99"/>
        <w:insideH w:val="single" w:sz="2" w:space="0" w:color="2CFF91" w:themeColor="accent4" w:themeTint="99"/>
        <w:insideV w:val="single" w:sz="2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CFF91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2-Accent5">
    <w:name w:val="Grid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E965" w:themeColor="accent5" w:themeTint="99"/>
        <w:bottom w:val="single" w:sz="2" w:space="0" w:color="FFE965" w:themeColor="accent5" w:themeTint="99"/>
        <w:insideH w:val="single" w:sz="2" w:space="0" w:color="FFE965" w:themeColor="accent5" w:themeTint="99"/>
        <w:insideV w:val="single" w:sz="2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E96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2-Accent6">
    <w:name w:val="Grid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CBDA8B" w:themeColor="accent6" w:themeTint="99"/>
        <w:bottom w:val="single" w:sz="2" w:space="0" w:color="CBDA8B" w:themeColor="accent6" w:themeTint="99"/>
        <w:insideH w:val="single" w:sz="2" w:space="0" w:color="CBDA8B" w:themeColor="accent6" w:themeTint="99"/>
        <w:insideV w:val="single" w:sz="2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BDA8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3">
    <w:name w:val="Grid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4">
    <w:name w:val="Grid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4-Accent2">
    <w:name w:val="Grid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4-Accent3">
    <w:name w:val="Grid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4-Accent4">
    <w:name w:val="Grid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4-Accent5">
    <w:name w:val="Grid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4-Accent6">
    <w:name w:val="Grid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5Dark">
    <w:name w:val="Grid Table 5 Dark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GridTable6Colourful">
    <w:name w:val="Grid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urfulAccent1">
    <w:name w:val="Grid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6ColourfulAccent2">
    <w:name w:val="Grid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6ColourfulAccent3">
    <w:name w:val="Grid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6ColourfulAccent4">
    <w:name w:val="Grid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6ColourfulAccent5">
    <w:name w:val="Grid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6ColourfulAccent6">
    <w:name w:val="Grid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7Colourful">
    <w:name w:val="Grid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urfulAccent1">
    <w:name w:val="Grid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7ColourfulAccent2">
    <w:name w:val="Grid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7ColourfulAccent3">
    <w:name w:val="Grid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7ColourfulAccent4">
    <w:name w:val="Grid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7ColourfulAccent5">
    <w:name w:val="Grid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7ColourfulAccent6">
    <w:name w:val="Grid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1Light">
    <w:name w:val="Grid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semiHidden/>
    <w:rsid w:val="00C85FA2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LicentietekstSURF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UnresolvedMention">
    <w:name w:val="Unresolved Mention"/>
    <w:basedOn w:val="DefaultParagraphFont"/>
    <w:uiPriority w:val="99"/>
    <w:semiHidden/>
    <w:unhideWhenUsed/>
    <w:rsid w:val="00A7569A"/>
    <w:rPr>
      <w:color w:val="605E5C"/>
      <w:shd w:val="clear" w:color="auto" w:fill="E1DFDD"/>
    </w:rPr>
  </w:style>
  <w:style w:type="table" w:customStyle="1" w:styleId="TableNormal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CB2517"/>
  </w:style>
  <w:style w:type="character" w:customStyle="1" w:styleId="NoSpacingChar">
    <w:name w:val="No Spacing Char"/>
    <w:basedOn w:val="DefaultParagraphFont"/>
    <w:link w:val="NoSpacing"/>
    <w:uiPriority w:val="1"/>
    <w:rsid w:val="00EB6F4B"/>
    <w:rPr>
      <w:rFonts w:ascii="Calibri" w:hAnsi="Calibri" w:cs="Maiandra GD"/>
      <w:color w:val="000000" w:themeColor="text1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cid:0d24a7b2-5eeb-4f57-8f03-d9cef9853ca1@eurprd03.prod.outlook.com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7.jp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creativecommons.org/licenses/by-sa/4.0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RDefault="00D771B9" w:rsidP="00D771B9">
          <w:pPr>
            <w:pStyle w:val="39C5AB76252D4446B5B53F97F86318B2"/>
          </w:pPr>
          <w:r>
            <w:rPr>
              <w:rFonts w:asciiTheme="majorHAnsi" w:hAnsiTheme="majorHAnsi"/>
              <w:color w:val="E8E8E8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</w:font>
  <w:font w:name="Cooper Lt BT">
    <w:altName w:val="Cooper Black"/>
    <w:panose1 w:val="0208050304030B020404"/>
    <w:charset w:val="00"/>
    <w:family w:val="roman"/>
    <w:pitch w:val="variable"/>
    <w:sig w:usb0="00000000" w:usb1="00000000" w:usb2="0000000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62E34"/>
    <w:rsid w:val="000A2310"/>
    <w:rsid w:val="002E6921"/>
    <w:rsid w:val="00327B4F"/>
    <w:rsid w:val="0047304F"/>
    <w:rsid w:val="005E6A11"/>
    <w:rsid w:val="006E3E2D"/>
    <w:rsid w:val="006E689E"/>
    <w:rsid w:val="008779A8"/>
    <w:rsid w:val="00905182"/>
    <w:rsid w:val="0097724F"/>
    <w:rsid w:val="009B4D0A"/>
    <w:rsid w:val="00A61919"/>
    <w:rsid w:val="00B63750"/>
    <w:rsid w:val="00B65A00"/>
    <w:rsid w:val="00D441FB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NL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Een nieuw document maken." ma:contentTypeScope="" ma:versionID="4615cf6ba5de3eed33b992bd7fe9830c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09bd00e70051fd3331954e7d8bfd8f4c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Afbeelding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5.xml><?xml version="1.0" encoding="utf-8"?>
<ju xmlns="http://www.joulesunlimited.com/ccmappings">
  <Titel/>
  <Ondertitel/>
</ju>
</file>

<file path=customXml/itemProps1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B849E1-FA97-4319-AED7-D540D7505224}"/>
</file>

<file path=customXml/itemProps3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6365B1C-7BA9-4400-9339-177F79400412}">
  <ds:schemaRefs>
    <ds:schemaRef ds:uri="http://schemas.microsoft.com/office/2006/metadata/properties"/>
    <ds:schemaRef ds:uri="http://schemas.microsoft.com/office/infopath/2007/PartnerControls"/>
    <ds:schemaRef ds:uri="58f9010e-0213-4928-88db-3d995f851061"/>
    <ds:schemaRef ds:uri="f5ff609f-1e3f-4662-9929-8f7ace97e045"/>
  </ds:schemaRefs>
</ds:datastoreItem>
</file>

<file path=customXml/itemProps5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226</Words>
  <Characters>1291</Characters>
  <Application>Microsoft Office Word</Application>
  <DocSecurity>0</DocSecurity>
  <Lines>10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Impactanalyse OKE</vt:lpstr>
      <vt:lpstr>Impactanalyse OKE</vt:lpstr>
    </vt:vector>
  </TitlesOfParts>
  <Company/>
  <LinksUpToDate>false</LinksUpToDate>
  <CharactersWithSpaces>1514</CharactersWithSpaces>
  <SharedDoc>false</SharedDoc>
  <HLinks>
    <vt:vector size="6" baseType="variant">
      <vt:variant>
        <vt:i4>5505030</vt:i4>
      </vt:variant>
      <vt:variant>
        <vt:i4>9</vt:i4>
      </vt:variant>
      <vt:variant>
        <vt:i4>0</vt:i4>
      </vt:variant>
      <vt:variant>
        <vt:i4>5</vt:i4>
      </vt:variant>
      <vt:variant>
        <vt:lpwstr>https://npuls.nl/wp-content/uploads/2024/12/Krant-november-Npuls.pdf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Activiteitenplan OKE</dc:title>
  <dc:subject/>
  <dc:creator>Microsoft Office User</dc:creator>
  <cp:keywords/>
  <dc:description/>
  <cp:lastModifiedBy>Microsoft Office User</cp:lastModifiedBy>
  <cp:revision>6</cp:revision>
  <cp:lastPrinted>2026-03-10T16:00:00Z</cp:lastPrinted>
  <dcterms:created xsi:type="dcterms:W3CDTF">2026-03-22T18:43:00Z</dcterms:created>
  <dcterms:modified xsi:type="dcterms:W3CDTF">2026-03-24T11:37:00Z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